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434BACA" w:rsidR="00BF7F06" w:rsidRPr="00A11D21" w:rsidRDefault="008C0CBE" w:rsidP="009E4AB7">
      <w:pPr>
        <w:rPr>
          <w:rFonts w:ascii="Calibri" w:hAnsi="Calibri" w:cs="Calibri"/>
          <w:b/>
          <w:bCs/>
        </w:rPr>
      </w:pPr>
      <w:r>
        <w:rPr>
          <w:rFonts w:ascii="Calibri" w:hAnsi="Calibri" w:cs="Calibri"/>
          <w:b/>
          <w:bCs/>
        </w:rPr>
        <w:t>Next Level</w:t>
      </w:r>
    </w:p>
    <w:p w14:paraId="2CDC2AFF" w14:textId="5B026B30" w:rsidR="007A6325" w:rsidRPr="00A11D21" w:rsidRDefault="00343923" w:rsidP="009E4AB7">
      <w:pPr>
        <w:rPr>
          <w:rFonts w:ascii="Calibri" w:hAnsi="Calibri" w:cs="Calibri"/>
          <w:b/>
          <w:bCs/>
        </w:rPr>
      </w:pPr>
      <w:r>
        <w:rPr>
          <w:rFonts w:ascii="Calibri" w:hAnsi="Calibri" w:cs="Calibri"/>
          <w:b/>
          <w:bCs/>
        </w:rPr>
        <w:t>Relationship Goals</w:t>
      </w:r>
      <w:r w:rsidR="00092635">
        <w:rPr>
          <w:rFonts w:ascii="Calibri" w:hAnsi="Calibri" w:cs="Calibri"/>
          <w:b/>
          <w:bCs/>
        </w:rPr>
        <w:t xml:space="preserve"> (Part </w:t>
      </w:r>
      <w:r>
        <w:rPr>
          <w:rFonts w:ascii="Calibri" w:hAnsi="Calibri" w:cs="Calibri"/>
          <w:b/>
          <w:bCs/>
        </w:rPr>
        <w:t>1</w:t>
      </w:r>
      <w:r w:rsidR="00092635">
        <w:rPr>
          <w:rFonts w:ascii="Calibri" w:hAnsi="Calibri" w:cs="Calibri"/>
          <w:b/>
          <w:bCs/>
        </w:rPr>
        <w:t xml:space="preserve"> of </w:t>
      </w:r>
      <w:r w:rsidR="008C0CBE">
        <w:rPr>
          <w:rFonts w:ascii="Calibri" w:hAnsi="Calibri" w:cs="Calibri"/>
          <w:b/>
          <w:bCs/>
        </w:rPr>
        <w:t>6</w:t>
      </w:r>
      <w:r w:rsidR="00092635">
        <w:rPr>
          <w:rFonts w:ascii="Calibri" w:hAnsi="Calibri" w:cs="Calibri"/>
          <w:b/>
          <w:bCs/>
        </w:rPr>
        <w:t>)</w:t>
      </w:r>
    </w:p>
    <w:p w14:paraId="156A3DE0" w14:textId="649CD1D9" w:rsidR="007A6325" w:rsidRPr="00A11D21" w:rsidRDefault="008C0CBE" w:rsidP="009E4AB7">
      <w:pPr>
        <w:rPr>
          <w:rFonts w:ascii="Calibri" w:hAnsi="Calibri" w:cs="Calibri"/>
          <w:b/>
          <w:bCs/>
        </w:rPr>
      </w:pPr>
      <w:r>
        <w:rPr>
          <w:rFonts w:ascii="Calibri" w:hAnsi="Calibri" w:cs="Calibri"/>
          <w:b/>
          <w:bCs/>
        </w:rPr>
        <w:t xml:space="preserve">Leviticus </w:t>
      </w:r>
      <w:r w:rsidR="00025D6B">
        <w:rPr>
          <w:rFonts w:ascii="Calibri" w:hAnsi="Calibri" w:cs="Calibri"/>
          <w:b/>
          <w:bCs/>
        </w:rPr>
        <w:t>1</w:t>
      </w:r>
      <w:r w:rsidR="00343923">
        <w:rPr>
          <w:rFonts w:ascii="Calibri" w:hAnsi="Calibri" w:cs="Calibri"/>
          <w:b/>
          <w:bCs/>
        </w:rPr>
        <w:t>9:16-18; Mark 12:30-31</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4CC8FFD0" w14:textId="40058B28" w:rsidR="00343923" w:rsidRPr="00343923" w:rsidRDefault="00343923" w:rsidP="00343923">
      <w:pPr>
        <w:spacing w:line="276" w:lineRule="auto"/>
        <w:rPr>
          <w:rFonts w:ascii="Calibri" w:hAnsi="Calibri"/>
        </w:rPr>
      </w:pPr>
      <w:r w:rsidRPr="00343923">
        <w:rPr>
          <w:rFonts w:ascii="Calibri" w:hAnsi="Calibri"/>
        </w:rPr>
        <w:t xml:space="preserve">Good to see you today </w:t>
      </w:r>
      <w:r w:rsidR="007276E1">
        <w:rPr>
          <w:rFonts w:ascii="Calibri" w:hAnsi="Calibri"/>
        </w:rPr>
        <w:t xml:space="preserve">as we begin </w:t>
      </w:r>
      <w:r w:rsidRPr="00343923">
        <w:rPr>
          <w:rFonts w:ascii="Calibri" w:hAnsi="Calibri"/>
        </w:rPr>
        <w:t xml:space="preserve">this new series, called “Next Level.” We are so excited about these next few weeks as we kick off this series from Leviticus. I love it. </w:t>
      </w:r>
    </w:p>
    <w:p w14:paraId="560ABC1B" w14:textId="77777777" w:rsidR="00343923" w:rsidRPr="00343923" w:rsidRDefault="00343923" w:rsidP="00343923">
      <w:pPr>
        <w:spacing w:line="276" w:lineRule="auto"/>
        <w:rPr>
          <w:rFonts w:ascii="Calibri" w:hAnsi="Calibri"/>
        </w:rPr>
      </w:pPr>
    </w:p>
    <w:p w14:paraId="74DF4713" w14:textId="2D3208D8" w:rsidR="00343923" w:rsidRPr="00343923" w:rsidRDefault="00343923" w:rsidP="00343923">
      <w:pPr>
        <w:spacing w:line="276" w:lineRule="auto"/>
        <w:rPr>
          <w:rFonts w:ascii="Calibri" w:hAnsi="Calibri"/>
        </w:rPr>
      </w:pPr>
      <w:r w:rsidRPr="00343923">
        <w:rPr>
          <w:rFonts w:ascii="Calibri" w:hAnsi="Calibri"/>
        </w:rPr>
        <w:t>There are certain passages of Scripture that Christian people are afraid of. If you've done much Bible reading, Leviticus may be that book of the Bible for you. A lot of times when people begin to read the Bible, they start at the beginning with Genesis. You go Genesis, Exodus</w:t>
      </w:r>
      <w:r w:rsidR="007276E1">
        <w:rPr>
          <w:rFonts w:ascii="Calibri" w:hAnsi="Calibri"/>
        </w:rPr>
        <w:t xml:space="preserve"> – </w:t>
      </w:r>
      <w:r w:rsidRPr="00343923">
        <w:rPr>
          <w:rFonts w:ascii="Calibri" w:hAnsi="Calibri"/>
        </w:rPr>
        <w:t>you're like, “I'm digging the story. I have the fall of humanity. I have Jacob. I have Joseph. I have Moses in the book of Exodus</w:t>
      </w:r>
      <w:r w:rsidR="007276E1">
        <w:rPr>
          <w:rFonts w:ascii="Calibri" w:hAnsi="Calibri"/>
        </w:rPr>
        <w:t xml:space="preserve">” – </w:t>
      </w:r>
      <w:r w:rsidRPr="00343923">
        <w:rPr>
          <w:rFonts w:ascii="Calibri" w:hAnsi="Calibri"/>
        </w:rPr>
        <w:t>Leviticus</w:t>
      </w:r>
      <w:r w:rsidR="007276E1">
        <w:rPr>
          <w:rFonts w:ascii="Calibri" w:hAnsi="Calibri"/>
        </w:rPr>
        <w:t xml:space="preserve"> – “</w:t>
      </w:r>
      <w:r w:rsidRPr="00343923">
        <w:rPr>
          <w:rFonts w:ascii="Calibri" w:hAnsi="Calibri"/>
        </w:rPr>
        <w:t>What just happened?”</w:t>
      </w:r>
    </w:p>
    <w:p w14:paraId="34B699FE" w14:textId="77777777" w:rsidR="00343923" w:rsidRPr="00343923" w:rsidRDefault="00343923" w:rsidP="00343923">
      <w:pPr>
        <w:spacing w:line="276" w:lineRule="auto"/>
        <w:rPr>
          <w:rFonts w:ascii="Calibri" w:hAnsi="Calibri"/>
        </w:rPr>
      </w:pPr>
    </w:p>
    <w:p w14:paraId="5C3E62F0" w14:textId="240D3E29" w:rsidR="00343923" w:rsidRPr="00343923" w:rsidRDefault="00343923" w:rsidP="00343923">
      <w:pPr>
        <w:spacing w:line="276" w:lineRule="auto"/>
        <w:rPr>
          <w:rFonts w:ascii="Calibri" w:hAnsi="Calibri"/>
        </w:rPr>
      </w:pPr>
      <w:r w:rsidRPr="00343923">
        <w:rPr>
          <w:rFonts w:ascii="Calibri" w:hAnsi="Calibri"/>
        </w:rPr>
        <w:t>Leviticus is not a narrative. It's not a story. In those first five books of the Old Testament, it is the book that outlines the worship of God. The Levites were the priests. Leviticus has to do with</w:t>
      </w:r>
      <w:r w:rsidR="007276E1">
        <w:rPr>
          <w:rFonts w:ascii="Calibri" w:hAnsi="Calibri"/>
        </w:rPr>
        <w:t xml:space="preserve"> </w:t>
      </w:r>
      <w:r w:rsidRPr="00343923">
        <w:rPr>
          <w:rFonts w:ascii="Calibri" w:hAnsi="Calibri"/>
        </w:rPr>
        <w:t>the leadership of worship.</w:t>
      </w:r>
    </w:p>
    <w:p w14:paraId="60667DD5" w14:textId="77777777" w:rsidR="00343923" w:rsidRPr="00343923" w:rsidRDefault="00343923" w:rsidP="00343923">
      <w:pPr>
        <w:spacing w:line="276" w:lineRule="auto"/>
        <w:rPr>
          <w:rFonts w:ascii="Calibri" w:hAnsi="Calibri"/>
        </w:rPr>
      </w:pPr>
    </w:p>
    <w:p w14:paraId="56F63CC1" w14:textId="77777777" w:rsidR="00343923" w:rsidRPr="00343923" w:rsidRDefault="00343923" w:rsidP="00343923">
      <w:pPr>
        <w:spacing w:line="276" w:lineRule="auto"/>
        <w:rPr>
          <w:rFonts w:ascii="Calibri" w:hAnsi="Calibri"/>
        </w:rPr>
      </w:pPr>
      <w:r w:rsidRPr="00343923">
        <w:rPr>
          <w:rFonts w:ascii="Calibri" w:hAnsi="Calibri"/>
        </w:rPr>
        <w:t xml:space="preserve">We're going to be looking at a lot of great topics from the book of Leviticus. I think Leviticus probably is the most misunderstood book of the Bible. Atheists, critics of the Bible love to quote the book of Leviticus. We’ll talk more about that later. There are going to be a lot of great things. We're going to talk about worship. We're going to talk about the holiness of God. We're going to talk about a whole host of things. Today, though, we're going to talk about something that I know is going to touch your heart. It's about the power of relationships. </w:t>
      </w:r>
    </w:p>
    <w:p w14:paraId="3F8592ED" w14:textId="77777777" w:rsidR="00343923" w:rsidRPr="00343923" w:rsidRDefault="00343923" w:rsidP="00343923">
      <w:pPr>
        <w:spacing w:line="276" w:lineRule="auto"/>
        <w:rPr>
          <w:rFonts w:ascii="Calibri" w:hAnsi="Calibri"/>
        </w:rPr>
      </w:pPr>
    </w:p>
    <w:p w14:paraId="02626DA3" w14:textId="2B167BAB" w:rsidR="00343923" w:rsidRPr="00343923" w:rsidRDefault="00343923" w:rsidP="00343923">
      <w:pPr>
        <w:spacing w:line="276" w:lineRule="auto"/>
        <w:rPr>
          <w:rFonts w:ascii="Calibri" w:hAnsi="Calibri"/>
        </w:rPr>
      </w:pPr>
      <w:r w:rsidRPr="00343923">
        <w:rPr>
          <w:rFonts w:ascii="Calibri" w:hAnsi="Calibri"/>
        </w:rPr>
        <w:t xml:space="preserve">Did you know that the Old Testament has so much to say to us about relationships? Leviticus has some powerful things to say to us about relationships. </w:t>
      </w:r>
    </w:p>
    <w:p w14:paraId="1514AA09" w14:textId="77777777" w:rsidR="00343923" w:rsidRPr="00343923" w:rsidRDefault="00343923" w:rsidP="00343923">
      <w:pPr>
        <w:spacing w:line="276" w:lineRule="auto"/>
        <w:rPr>
          <w:rFonts w:ascii="Calibri" w:hAnsi="Calibri"/>
        </w:rPr>
      </w:pPr>
    </w:p>
    <w:p w14:paraId="54CBC801" w14:textId="4E5ECDAF" w:rsidR="00343923" w:rsidRPr="00343923" w:rsidRDefault="00343923" w:rsidP="00343923">
      <w:pPr>
        <w:spacing w:line="276" w:lineRule="auto"/>
        <w:rPr>
          <w:rFonts w:ascii="Calibri" w:hAnsi="Calibri"/>
        </w:rPr>
      </w:pPr>
      <w:r w:rsidRPr="00343923">
        <w:rPr>
          <w:rFonts w:ascii="Calibri" w:hAnsi="Calibri"/>
        </w:rPr>
        <w:t xml:space="preserve">Relationships are so important because the highest highs and the lowest lows in our lives can come in and through relationships. Would you agree with that? Maybe some of the most climactic moments of your life, you were like, “My relationships were dialed in. They were good. Everything was awesome.” Some other times </w:t>
      </w:r>
      <w:r w:rsidR="007276E1">
        <w:rPr>
          <w:rFonts w:ascii="Calibri" w:hAnsi="Calibri"/>
        </w:rPr>
        <w:t xml:space="preserve">were </w:t>
      </w:r>
      <w:r w:rsidRPr="00343923">
        <w:rPr>
          <w:rFonts w:ascii="Calibri" w:hAnsi="Calibri"/>
        </w:rPr>
        <w:t xml:space="preserve">maybe up and down. I was talking to somebody this week and they said, “People suck.” I said, “Yeah, that's true. Sometimes people do suck. They do.” But relationships can be amazing too. </w:t>
      </w:r>
    </w:p>
    <w:p w14:paraId="28C4A9B4" w14:textId="77777777" w:rsidR="00343923" w:rsidRPr="00343923" w:rsidRDefault="00343923" w:rsidP="00343923">
      <w:pPr>
        <w:spacing w:line="276" w:lineRule="auto"/>
        <w:rPr>
          <w:rFonts w:ascii="Calibri" w:hAnsi="Calibri"/>
        </w:rPr>
      </w:pPr>
    </w:p>
    <w:p w14:paraId="1BAF21FA" w14:textId="77777777" w:rsidR="00343923" w:rsidRPr="00343923" w:rsidRDefault="00343923" w:rsidP="00343923">
      <w:pPr>
        <w:spacing w:line="276" w:lineRule="auto"/>
        <w:rPr>
          <w:rFonts w:ascii="Calibri" w:hAnsi="Calibri"/>
        </w:rPr>
      </w:pPr>
      <w:r w:rsidRPr="00343923">
        <w:rPr>
          <w:rFonts w:ascii="Calibri" w:hAnsi="Calibri"/>
        </w:rPr>
        <w:t>We want to talk today about what the Levitical order has to say to us about relationships. I've called this message “Relationship Goals,” because these are goals that we should have for all of our relationships.</w:t>
      </w:r>
    </w:p>
    <w:p w14:paraId="28B74784" w14:textId="77777777" w:rsidR="00343923" w:rsidRPr="00343923" w:rsidRDefault="00343923" w:rsidP="00343923">
      <w:pPr>
        <w:spacing w:line="276" w:lineRule="auto"/>
        <w:rPr>
          <w:rFonts w:ascii="Calibri" w:hAnsi="Calibri"/>
        </w:rPr>
      </w:pPr>
    </w:p>
    <w:p w14:paraId="1A3F68AC" w14:textId="3F3D8E75" w:rsidR="00343923" w:rsidRPr="00343923" w:rsidRDefault="00343923" w:rsidP="00343923">
      <w:pPr>
        <w:spacing w:line="276" w:lineRule="auto"/>
        <w:rPr>
          <w:rFonts w:ascii="Calibri" w:hAnsi="Calibri"/>
        </w:rPr>
      </w:pPr>
      <w:r w:rsidRPr="00343923">
        <w:rPr>
          <w:rFonts w:ascii="Calibri" w:hAnsi="Calibri"/>
        </w:rPr>
        <w:t>Relationships have to be worked on. You cannot put th</w:t>
      </w:r>
      <w:r w:rsidR="00C32292">
        <w:rPr>
          <w:rFonts w:ascii="Calibri" w:hAnsi="Calibri"/>
        </w:rPr>
        <w:t xml:space="preserve">em </w:t>
      </w:r>
      <w:r w:rsidRPr="00343923">
        <w:rPr>
          <w:rFonts w:ascii="Calibri" w:hAnsi="Calibri"/>
        </w:rPr>
        <w:t xml:space="preserve">on autopilot. If you're going to have great relationships, you have to work on them. If you're going to have a great marriage, you have to work on it. If you're going to have great relationships at church, you have to do more than show up and sing a few songs and run out the back door before the offering is received. You have to come and get involved. Relationships require some work. </w:t>
      </w:r>
    </w:p>
    <w:p w14:paraId="0D9F6089" w14:textId="77777777" w:rsidR="00343923" w:rsidRPr="00343923" w:rsidRDefault="00343923" w:rsidP="00343923">
      <w:pPr>
        <w:spacing w:line="276" w:lineRule="auto"/>
        <w:rPr>
          <w:rFonts w:ascii="Calibri" w:hAnsi="Calibri"/>
        </w:rPr>
      </w:pPr>
    </w:p>
    <w:p w14:paraId="36471746" w14:textId="3CDAC38D" w:rsidR="00343923" w:rsidRPr="00343923" w:rsidRDefault="00343923" w:rsidP="00343923">
      <w:pPr>
        <w:spacing w:line="276" w:lineRule="auto"/>
        <w:rPr>
          <w:rFonts w:ascii="Calibri" w:hAnsi="Calibri"/>
        </w:rPr>
      </w:pPr>
      <w:r w:rsidRPr="00343923">
        <w:rPr>
          <w:rFonts w:ascii="Calibri" w:hAnsi="Calibri"/>
        </w:rPr>
        <w:t xml:space="preserve">What are the things that God would have us work on in our relationships? I'm convinced that our accomplishments in life are often tied to our relationships. I'm convinced that our spiritual growth many times is tied to our relationships. Look at the closest five friends in your life. It has been said that'll determine the destiny, the direction of your life. Who have you surrounded yourself with?  </w:t>
      </w:r>
    </w:p>
    <w:p w14:paraId="6054B869" w14:textId="77777777" w:rsidR="00343923" w:rsidRPr="00343923" w:rsidRDefault="00343923" w:rsidP="00343923">
      <w:pPr>
        <w:spacing w:line="276" w:lineRule="auto"/>
        <w:rPr>
          <w:rFonts w:ascii="Calibri" w:hAnsi="Calibri"/>
        </w:rPr>
      </w:pPr>
    </w:p>
    <w:p w14:paraId="2D338823" w14:textId="77777777" w:rsidR="00343923" w:rsidRPr="00343923" w:rsidRDefault="00343923" w:rsidP="00343923">
      <w:pPr>
        <w:spacing w:line="276" w:lineRule="auto"/>
        <w:rPr>
          <w:rFonts w:ascii="Calibri" w:hAnsi="Calibri"/>
        </w:rPr>
      </w:pPr>
      <w:r w:rsidRPr="00343923">
        <w:rPr>
          <w:rFonts w:ascii="Calibri" w:hAnsi="Calibri"/>
        </w:rPr>
        <w:t>“You must not go about spreading slander among your people; you must not jeopardize your neighbor’s life; I am the Lord. ‘Do not harbor hatred against your brother. Rebuke your neighbor directly, and you will not incur guilt because of him. Do not take revenge or bear a grudge against members of your community, but love your neighbor as yourself; I am the Lord’” (Leviticus 19:16-18).</w:t>
      </w:r>
    </w:p>
    <w:p w14:paraId="2CFA6116" w14:textId="77777777" w:rsidR="00343923" w:rsidRPr="00343923" w:rsidRDefault="00343923" w:rsidP="00343923">
      <w:pPr>
        <w:spacing w:line="276" w:lineRule="auto"/>
        <w:rPr>
          <w:rFonts w:ascii="Calibri" w:hAnsi="Calibri"/>
        </w:rPr>
      </w:pPr>
    </w:p>
    <w:p w14:paraId="1C6B4F94" w14:textId="77777777" w:rsidR="00343923" w:rsidRPr="00343923" w:rsidRDefault="00343923" w:rsidP="00343923">
      <w:pPr>
        <w:spacing w:line="276" w:lineRule="auto"/>
        <w:rPr>
          <w:rFonts w:ascii="Calibri" w:hAnsi="Calibri"/>
        </w:rPr>
      </w:pPr>
      <w:r w:rsidRPr="00343923">
        <w:rPr>
          <w:rFonts w:ascii="Calibri" w:hAnsi="Calibri"/>
        </w:rPr>
        <w:t>I want us to see four aspects for relationship goals today. I will build my relationships through:</w:t>
      </w:r>
    </w:p>
    <w:p w14:paraId="5BD89849" w14:textId="77777777" w:rsidR="00343923" w:rsidRPr="00343923" w:rsidRDefault="00343923" w:rsidP="00343923">
      <w:pPr>
        <w:spacing w:line="276" w:lineRule="auto"/>
        <w:rPr>
          <w:rFonts w:ascii="Calibri" w:hAnsi="Calibri"/>
        </w:rPr>
      </w:pPr>
    </w:p>
    <w:p w14:paraId="1F571937" w14:textId="77777777" w:rsidR="00343923" w:rsidRPr="00343923" w:rsidRDefault="00343923" w:rsidP="00343923">
      <w:pPr>
        <w:spacing w:line="276" w:lineRule="auto"/>
        <w:rPr>
          <w:rFonts w:ascii="Calibri" w:hAnsi="Calibri"/>
        </w:rPr>
      </w:pPr>
      <w:r w:rsidRPr="00343923">
        <w:rPr>
          <w:rFonts w:ascii="Calibri" w:hAnsi="Calibri"/>
          <w:b/>
          <w:bCs/>
        </w:rPr>
        <w:t>1. LOVE</w:t>
      </w:r>
    </w:p>
    <w:p w14:paraId="6B6F0DA6" w14:textId="77777777" w:rsidR="00343923" w:rsidRPr="00343923" w:rsidRDefault="00343923" w:rsidP="00343923">
      <w:pPr>
        <w:spacing w:line="276" w:lineRule="auto"/>
        <w:rPr>
          <w:rFonts w:ascii="Calibri" w:hAnsi="Calibri"/>
        </w:rPr>
      </w:pPr>
    </w:p>
    <w:p w14:paraId="1E6B7BC3" w14:textId="77777777" w:rsidR="00343923" w:rsidRPr="00343923" w:rsidRDefault="00343923" w:rsidP="00343923">
      <w:pPr>
        <w:spacing w:line="276" w:lineRule="auto"/>
        <w:rPr>
          <w:rFonts w:ascii="Calibri" w:hAnsi="Calibri"/>
        </w:rPr>
      </w:pPr>
      <w:r w:rsidRPr="00343923">
        <w:rPr>
          <w:rFonts w:ascii="Calibri" w:hAnsi="Calibri"/>
        </w:rPr>
        <w:t>“Love your neighbor as yourself; I am the Lord” (Leviticus 19:18).</w:t>
      </w:r>
    </w:p>
    <w:p w14:paraId="1C77B565" w14:textId="77777777" w:rsidR="00343923" w:rsidRPr="00343923" w:rsidRDefault="00343923" w:rsidP="00343923">
      <w:pPr>
        <w:spacing w:line="276" w:lineRule="auto"/>
        <w:rPr>
          <w:rFonts w:ascii="Calibri" w:hAnsi="Calibri"/>
        </w:rPr>
      </w:pPr>
    </w:p>
    <w:p w14:paraId="37769718" w14:textId="77777777" w:rsidR="00343923" w:rsidRPr="00343923" w:rsidRDefault="00343923" w:rsidP="00343923">
      <w:pPr>
        <w:spacing w:line="276" w:lineRule="auto"/>
        <w:rPr>
          <w:rFonts w:ascii="Calibri" w:hAnsi="Calibri"/>
        </w:rPr>
      </w:pPr>
      <w:r w:rsidRPr="00343923">
        <w:rPr>
          <w:rFonts w:ascii="Calibri" w:hAnsi="Calibri"/>
        </w:rPr>
        <w:t>“The commandments: Do not commit adultery, do not murder, do not steal, do not covet, and if there is any other commandment-all are summed up by this: Love your neighbor as yourself” (Romans 13:9).</w:t>
      </w:r>
    </w:p>
    <w:p w14:paraId="5B8F3E6C" w14:textId="77777777" w:rsidR="00343923" w:rsidRPr="00343923" w:rsidRDefault="00343923" w:rsidP="00343923">
      <w:pPr>
        <w:spacing w:line="276" w:lineRule="auto"/>
        <w:rPr>
          <w:rFonts w:ascii="Calibri" w:hAnsi="Calibri"/>
        </w:rPr>
      </w:pPr>
    </w:p>
    <w:p w14:paraId="215A92BF" w14:textId="77777777" w:rsidR="00343923" w:rsidRPr="00343923" w:rsidRDefault="00343923" w:rsidP="00343923">
      <w:pPr>
        <w:spacing w:line="276" w:lineRule="auto"/>
        <w:rPr>
          <w:rFonts w:ascii="Calibri" w:hAnsi="Calibri"/>
        </w:rPr>
      </w:pPr>
      <w:r w:rsidRPr="00343923">
        <w:rPr>
          <w:rFonts w:ascii="Calibri" w:hAnsi="Calibri"/>
        </w:rPr>
        <w:t xml:space="preserve">You might know that verse from the gospels. In Mark 12:30-31, Jesus quotes Leviticus 19. One of the great ways to understand the Old Testament is to read the New Testament. Because when you read the whole counsel of God's word, it's like this </w:t>
      </w:r>
      <w:r w:rsidRPr="00343923">
        <w:rPr>
          <w:rFonts w:ascii="Calibri" w:hAnsi="Calibri"/>
          <w:i/>
          <w:iCs/>
        </w:rPr>
        <w:t>[Pastor interlocks his fingers together].</w:t>
      </w:r>
      <w:r w:rsidRPr="00343923">
        <w:rPr>
          <w:rFonts w:ascii="Calibri" w:hAnsi="Calibri"/>
        </w:rPr>
        <w:t xml:space="preserve"> Over and over again the Old Testament is quoted in the New Testament. I've read so many passages. I was like, “That is so profound. That is so amazing. Where did Paul get that? Oh, he got that from the book of Deuteronomy. Oh, he got that from Leviticus.” The Bible is interwoven. </w:t>
      </w:r>
    </w:p>
    <w:p w14:paraId="2ABC773D" w14:textId="77777777" w:rsidR="00343923" w:rsidRPr="00343923" w:rsidRDefault="00343923" w:rsidP="00343923">
      <w:pPr>
        <w:spacing w:line="276" w:lineRule="auto"/>
        <w:rPr>
          <w:rFonts w:ascii="Calibri" w:hAnsi="Calibri"/>
        </w:rPr>
      </w:pPr>
    </w:p>
    <w:p w14:paraId="1B372E70" w14:textId="77777777" w:rsidR="00343923" w:rsidRPr="00343923" w:rsidRDefault="00343923" w:rsidP="00343923">
      <w:pPr>
        <w:spacing w:line="276" w:lineRule="auto"/>
        <w:rPr>
          <w:rFonts w:ascii="Calibri" w:hAnsi="Calibri"/>
        </w:rPr>
      </w:pPr>
      <w:r w:rsidRPr="00343923">
        <w:rPr>
          <w:rFonts w:ascii="Calibri" w:hAnsi="Calibri"/>
        </w:rPr>
        <w:lastRenderedPageBreak/>
        <w:t>Jesus quotes Deuteronomy 6 in Mark 12:</w:t>
      </w:r>
    </w:p>
    <w:p w14:paraId="2EFD38E8" w14:textId="77777777" w:rsidR="00343923" w:rsidRPr="00343923" w:rsidRDefault="00343923" w:rsidP="00343923">
      <w:pPr>
        <w:spacing w:line="276" w:lineRule="auto"/>
        <w:rPr>
          <w:rFonts w:ascii="Calibri" w:hAnsi="Calibri"/>
        </w:rPr>
      </w:pPr>
    </w:p>
    <w:p w14:paraId="437CFB4A" w14:textId="1D61E30D" w:rsidR="00343923" w:rsidRPr="00343923" w:rsidRDefault="00343923" w:rsidP="00343923">
      <w:pPr>
        <w:spacing w:line="276" w:lineRule="auto"/>
        <w:rPr>
          <w:rFonts w:ascii="Calibri" w:hAnsi="Calibri"/>
        </w:rPr>
      </w:pPr>
      <w:r w:rsidRPr="00343923">
        <w:rPr>
          <w:rFonts w:ascii="Calibri" w:hAnsi="Calibri"/>
        </w:rPr>
        <w:t xml:space="preserve">“Love the Lord your God with all your heart, with all your soul, with all your mind, and with all your strength. The second is, </w:t>
      </w:r>
      <w:r w:rsidR="00420DFE">
        <w:rPr>
          <w:rFonts w:ascii="Calibri" w:hAnsi="Calibri"/>
        </w:rPr>
        <w:t>L</w:t>
      </w:r>
      <w:r w:rsidRPr="00343923">
        <w:rPr>
          <w:rFonts w:ascii="Calibri" w:hAnsi="Calibri"/>
        </w:rPr>
        <w:t>ove your neighbor as yourself. There is no command greater than these” (Mark 12:30-31).</w:t>
      </w:r>
    </w:p>
    <w:p w14:paraId="2CC12C03" w14:textId="77777777" w:rsidR="00343923" w:rsidRPr="00343923" w:rsidRDefault="00343923" w:rsidP="00343923">
      <w:pPr>
        <w:spacing w:line="276" w:lineRule="auto"/>
        <w:rPr>
          <w:rFonts w:ascii="Calibri" w:hAnsi="Calibri"/>
        </w:rPr>
      </w:pPr>
    </w:p>
    <w:p w14:paraId="09C238AC" w14:textId="77777777" w:rsidR="00343923" w:rsidRPr="00343923" w:rsidRDefault="00343923" w:rsidP="00343923">
      <w:pPr>
        <w:spacing w:line="276" w:lineRule="auto"/>
        <w:rPr>
          <w:rFonts w:ascii="Calibri" w:hAnsi="Calibri"/>
        </w:rPr>
      </w:pPr>
      <w:r w:rsidRPr="00343923">
        <w:rPr>
          <w:rFonts w:ascii="Calibri" w:hAnsi="Calibri"/>
        </w:rPr>
        <w:t xml:space="preserve">Jesus was asked by a scribe, “What is the greatest commandment?” They thought, “We’re going to trick Jesus. We got Jesus.” The Jewish people had more than 600 different laws they were to keep. How do you even start determining which is the greatest when you have a list of 613 laws? They were like, “Oh, we got Jesus.” Jesus quotes Deuteronomy 6 – “Love the Lord your God with all your heart, soul, mind and strength” – and then he quotes Leviticus 19 – “Love your neighbor as yourself.” He says, “All of the law is summed up in these two commands.” In other words, if you can love God and if you can love people, you will understand the spiritual life that God wants and intends for you to have. </w:t>
      </w:r>
    </w:p>
    <w:p w14:paraId="7B04E031" w14:textId="77777777" w:rsidR="00343923" w:rsidRPr="00343923" w:rsidRDefault="00343923" w:rsidP="00343923">
      <w:pPr>
        <w:spacing w:line="276" w:lineRule="auto"/>
        <w:rPr>
          <w:rFonts w:ascii="Calibri" w:hAnsi="Calibri"/>
        </w:rPr>
      </w:pPr>
    </w:p>
    <w:p w14:paraId="0519C379" w14:textId="77777777" w:rsidR="00343923" w:rsidRPr="00343923" w:rsidRDefault="00343923" w:rsidP="00343923">
      <w:pPr>
        <w:spacing w:line="276" w:lineRule="auto"/>
        <w:rPr>
          <w:rFonts w:ascii="Calibri" w:hAnsi="Calibri"/>
        </w:rPr>
      </w:pPr>
      <w:r w:rsidRPr="00343923">
        <w:rPr>
          <w:rFonts w:ascii="Calibri" w:hAnsi="Calibri"/>
        </w:rPr>
        <w:t xml:space="preserve">It’s interesting, because when you look at the Ten Commandments, four of the commandments have to do with loving God and six of them have to do with loving people. If you understand love God and love people, all of the Ten Commandments make sense. All of the law makes sense if you can love God and you can love people. </w:t>
      </w:r>
    </w:p>
    <w:p w14:paraId="486C9C40" w14:textId="77777777" w:rsidR="00343923" w:rsidRPr="00343923" w:rsidRDefault="00343923" w:rsidP="00343923">
      <w:pPr>
        <w:spacing w:line="276" w:lineRule="auto"/>
        <w:rPr>
          <w:rFonts w:ascii="Calibri" w:hAnsi="Calibri"/>
        </w:rPr>
      </w:pPr>
    </w:p>
    <w:p w14:paraId="09B30BEF" w14:textId="6CB9AA7B" w:rsidR="00343923" w:rsidRPr="00343923" w:rsidRDefault="00343923" w:rsidP="00343923">
      <w:pPr>
        <w:spacing w:line="276" w:lineRule="auto"/>
        <w:rPr>
          <w:rFonts w:ascii="Calibri" w:hAnsi="Calibri"/>
        </w:rPr>
      </w:pPr>
      <w:r w:rsidRPr="00343923">
        <w:rPr>
          <w:rFonts w:ascii="Calibri" w:hAnsi="Calibri"/>
        </w:rPr>
        <w:t>Jesus quotes Deuteronomy 6:4-5, which is the Shema (“Love the Lord your God with all your heart, soul</w:t>
      </w:r>
      <w:r w:rsidR="00420DFE">
        <w:rPr>
          <w:rFonts w:ascii="Calibri" w:hAnsi="Calibri"/>
        </w:rPr>
        <w:t xml:space="preserve">, and </w:t>
      </w:r>
      <w:r w:rsidRPr="00343923">
        <w:rPr>
          <w:rFonts w:ascii="Calibri" w:hAnsi="Calibri"/>
        </w:rPr>
        <w:t xml:space="preserve">mind”). That's an ancient prayer. Hebrew people today still pray the Shema. People that are real Jewish people. It's kind of like the Lord's Prayer in Christianity. In the Lord's Prayer, a lot of Christians pray the Lord's prayer every day, or regularly, or at church. Jewish people pray the Shema. Deuteronomy 6:4-5 is a very famous passage of Scripture. </w:t>
      </w:r>
    </w:p>
    <w:p w14:paraId="34DD8AA5" w14:textId="77777777" w:rsidR="00343923" w:rsidRPr="00343923" w:rsidRDefault="00343923" w:rsidP="00343923">
      <w:pPr>
        <w:spacing w:line="276" w:lineRule="auto"/>
        <w:rPr>
          <w:rFonts w:ascii="Calibri" w:hAnsi="Calibri"/>
        </w:rPr>
      </w:pPr>
    </w:p>
    <w:p w14:paraId="321CA5F9" w14:textId="77777777" w:rsidR="00343923" w:rsidRPr="00343923" w:rsidRDefault="00343923" w:rsidP="00343923">
      <w:pPr>
        <w:spacing w:line="276" w:lineRule="auto"/>
        <w:rPr>
          <w:rFonts w:ascii="Calibri" w:hAnsi="Calibri"/>
        </w:rPr>
      </w:pPr>
      <w:r w:rsidRPr="00343923">
        <w:rPr>
          <w:rFonts w:ascii="Calibri" w:hAnsi="Calibri"/>
        </w:rPr>
        <w:t xml:space="preserve">Jesus pulls these two verses together and He answers the question. The scribe that thought he was going to trick Jesus says, “I think you got that right, Jesus.” That's amazing. </w:t>
      </w:r>
    </w:p>
    <w:p w14:paraId="1018069E" w14:textId="77777777" w:rsidR="00343923" w:rsidRPr="00343923" w:rsidRDefault="00343923" w:rsidP="00343923">
      <w:pPr>
        <w:spacing w:line="276" w:lineRule="auto"/>
        <w:rPr>
          <w:rFonts w:ascii="Calibri" w:hAnsi="Calibri"/>
        </w:rPr>
      </w:pPr>
    </w:p>
    <w:p w14:paraId="04C2A7FB" w14:textId="77777777" w:rsidR="00343923" w:rsidRPr="00343923" w:rsidRDefault="00343923" w:rsidP="00343923">
      <w:pPr>
        <w:spacing w:line="276" w:lineRule="auto"/>
        <w:rPr>
          <w:rFonts w:ascii="Calibri" w:hAnsi="Calibri"/>
        </w:rPr>
      </w:pPr>
      <w:r w:rsidRPr="00343923">
        <w:rPr>
          <w:rFonts w:ascii="Calibri" w:hAnsi="Calibri"/>
        </w:rPr>
        <w:t xml:space="preserve">Love is the center. You can't understand the Christian life if you don't have love. Love is the foundation. We are here today not under religious obligation. We are here because of love. This is echoed all the way through the Scriptures, the great love of God. </w:t>
      </w:r>
    </w:p>
    <w:p w14:paraId="3AB2EDB9" w14:textId="77777777" w:rsidR="00343923" w:rsidRPr="00343923" w:rsidRDefault="00343923" w:rsidP="00343923">
      <w:pPr>
        <w:spacing w:line="276" w:lineRule="auto"/>
        <w:rPr>
          <w:rFonts w:ascii="Calibri" w:hAnsi="Calibri"/>
        </w:rPr>
      </w:pPr>
    </w:p>
    <w:p w14:paraId="7D56AC1E" w14:textId="77777777" w:rsidR="00343923" w:rsidRPr="00343923" w:rsidRDefault="00343923" w:rsidP="00343923">
      <w:pPr>
        <w:spacing w:line="276" w:lineRule="auto"/>
        <w:rPr>
          <w:rFonts w:ascii="Calibri" w:hAnsi="Calibri"/>
        </w:rPr>
      </w:pPr>
      <w:r w:rsidRPr="00343923">
        <w:rPr>
          <w:rFonts w:ascii="Calibri" w:hAnsi="Calibri"/>
        </w:rPr>
        <w:t xml:space="preserve">Back to Leviticus. Who is your neighbor? </w:t>
      </w:r>
    </w:p>
    <w:p w14:paraId="0115F9E8" w14:textId="77777777" w:rsidR="00343923" w:rsidRPr="00343923" w:rsidRDefault="00343923" w:rsidP="00343923">
      <w:pPr>
        <w:spacing w:line="276" w:lineRule="auto"/>
        <w:rPr>
          <w:rFonts w:ascii="Calibri" w:hAnsi="Calibri"/>
        </w:rPr>
      </w:pPr>
    </w:p>
    <w:p w14:paraId="4320E843" w14:textId="77777777" w:rsidR="00343923" w:rsidRPr="00343923" w:rsidRDefault="00343923" w:rsidP="00343923">
      <w:pPr>
        <w:spacing w:line="276" w:lineRule="auto"/>
        <w:rPr>
          <w:rFonts w:ascii="Calibri" w:hAnsi="Calibri"/>
        </w:rPr>
      </w:pPr>
      <w:r w:rsidRPr="00343923">
        <w:rPr>
          <w:rFonts w:ascii="Calibri" w:hAnsi="Calibri"/>
        </w:rPr>
        <w:t xml:space="preserve">“Love your neighbor as yourself” (Leviticus 19:18). </w:t>
      </w:r>
    </w:p>
    <w:p w14:paraId="607B27E8" w14:textId="77777777" w:rsidR="00343923" w:rsidRPr="00343923" w:rsidRDefault="00343923" w:rsidP="00343923">
      <w:pPr>
        <w:spacing w:line="276" w:lineRule="auto"/>
        <w:rPr>
          <w:rFonts w:ascii="Calibri" w:hAnsi="Calibri"/>
        </w:rPr>
      </w:pPr>
    </w:p>
    <w:p w14:paraId="6FB6E537" w14:textId="126BFE2A" w:rsidR="00343923" w:rsidRPr="00343923" w:rsidRDefault="00343923" w:rsidP="00343923">
      <w:pPr>
        <w:spacing w:line="276" w:lineRule="auto"/>
        <w:rPr>
          <w:rFonts w:ascii="Calibri" w:hAnsi="Calibri"/>
        </w:rPr>
      </w:pPr>
      <w:r w:rsidRPr="00343923">
        <w:rPr>
          <w:rFonts w:ascii="Calibri" w:hAnsi="Calibri"/>
        </w:rPr>
        <w:lastRenderedPageBreak/>
        <w:t>Notice he doesn't say, “Love your friends as you love yourself. Love your family</w:t>
      </w:r>
      <w:r w:rsidR="00420DFE">
        <w:rPr>
          <w:rFonts w:ascii="Calibri" w:hAnsi="Calibri"/>
        </w:rPr>
        <w:t>” (a</w:t>
      </w:r>
      <w:r w:rsidRPr="00343923">
        <w:rPr>
          <w:rFonts w:ascii="Calibri" w:hAnsi="Calibri"/>
        </w:rPr>
        <w:t>s great as it is to love your family</w:t>
      </w:r>
      <w:r w:rsidR="00420DFE">
        <w:rPr>
          <w:rFonts w:ascii="Calibri" w:hAnsi="Calibri"/>
        </w:rPr>
        <w:t>)</w:t>
      </w:r>
      <w:r w:rsidRPr="00343923">
        <w:rPr>
          <w:rFonts w:ascii="Calibri" w:hAnsi="Calibri"/>
        </w:rPr>
        <w:t xml:space="preserve">. “Love your neighbor.” I don't know about you, but I have some crazy neighbors. It's a lot harder to love a neighbor than it is to love a friend. It’s not the same. A neighbor, simply stated, is Jesus’ way of saying we ought to love everybody. Love your neighbor as you would love yourself. </w:t>
      </w:r>
    </w:p>
    <w:p w14:paraId="56846B6F" w14:textId="77777777" w:rsidR="00343923" w:rsidRPr="00343923" w:rsidRDefault="00343923" w:rsidP="00343923">
      <w:pPr>
        <w:spacing w:line="276" w:lineRule="auto"/>
        <w:rPr>
          <w:rFonts w:ascii="Calibri" w:hAnsi="Calibri"/>
        </w:rPr>
      </w:pPr>
    </w:p>
    <w:p w14:paraId="311A764A" w14:textId="77777777" w:rsidR="00343923" w:rsidRPr="00343923" w:rsidRDefault="00343923" w:rsidP="00343923">
      <w:pPr>
        <w:spacing w:line="276" w:lineRule="auto"/>
        <w:rPr>
          <w:rFonts w:ascii="Calibri" w:hAnsi="Calibri"/>
        </w:rPr>
      </w:pPr>
      <w:r w:rsidRPr="00343923">
        <w:rPr>
          <w:rFonts w:ascii="Calibri" w:hAnsi="Calibri"/>
        </w:rPr>
        <w:t xml:space="preserve">Jesus told the parable of the Good Samaritan to illustrate this concept. Your neighbor can be anybody. It can be people that are easy to love, but it can many times be people that are hard to love, the least likely people to love. God is challenging us because it is spiritual kindergarten to be challenged to love people who are lovable. That's easy. You can be an atheist and love people who bless you. That's easy. I want you to love everybody that makes you feel good. How much spiritual energy does it take to do that? But let me test your spirituality a little bit. Can you love the people that drive you nuts? Can you love the people that are unlovable? That's the measure of love. </w:t>
      </w:r>
    </w:p>
    <w:p w14:paraId="5F38BD1D" w14:textId="77777777" w:rsidR="00343923" w:rsidRPr="00343923" w:rsidRDefault="00343923" w:rsidP="00343923">
      <w:pPr>
        <w:spacing w:line="276" w:lineRule="auto"/>
        <w:rPr>
          <w:rFonts w:ascii="Calibri" w:hAnsi="Calibri"/>
        </w:rPr>
      </w:pPr>
    </w:p>
    <w:p w14:paraId="1EBBDF46" w14:textId="77777777" w:rsidR="00343923" w:rsidRPr="00343923" w:rsidRDefault="00343923" w:rsidP="00343923">
      <w:pPr>
        <w:spacing w:line="276" w:lineRule="auto"/>
        <w:rPr>
          <w:rFonts w:ascii="Calibri" w:hAnsi="Calibri"/>
        </w:rPr>
      </w:pPr>
      <w:r w:rsidRPr="00343923">
        <w:rPr>
          <w:rFonts w:ascii="Calibri" w:hAnsi="Calibri"/>
        </w:rPr>
        <w:t>He says, “Love your neighbor as you would love yourself.” Many times, the way we love others has to do with our own self-perception. If we don't love ourselves, we don't have anything else to give to anybody else. We should love ourselves. I'm not talking about being selfish or self-indulgent. I'm just saying that we have a calling and a gifting. God has created us. God has formed us. We are amazing because we are greatly loved by God. If we understand that we are greatly loved by God, then we should truly love ourselves. Jesus is not talking about being just full of self. He's talking about just acknowledging I'm gifted, I'm called, I'm blessed, I'm strengthened, I'm adored by God. Because of that, I love myself. When I love myself, I've got something to pour out to other people. I'm going to love you as I love myself.</w:t>
      </w:r>
    </w:p>
    <w:p w14:paraId="28713CD3" w14:textId="77777777" w:rsidR="00343923" w:rsidRPr="00343923" w:rsidRDefault="00343923" w:rsidP="00343923">
      <w:pPr>
        <w:spacing w:line="276" w:lineRule="auto"/>
        <w:rPr>
          <w:rFonts w:ascii="Calibri" w:hAnsi="Calibri"/>
        </w:rPr>
      </w:pPr>
    </w:p>
    <w:p w14:paraId="1B372D91" w14:textId="77777777" w:rsidR="00343923" w:rsidRPr="00343923" w:rsidRDefault="00343923" w:rsidP="00343923">
      <w:pPr>
        <w:spacing w:line="276" w:lineRule="auto"/>
        <w:rPr>
          <w:rFonts w:ascii="Calibri" w:hAnsi="Calibri"/>
        </w:rPr>
      </w:pPr>
      <w:r w:rsidRPr="00343923">
        <w:rPr>
          <w:rFonts w:ascii="Calibri" w:hAnsi="Calibri"/>
        </w:rPr>
        <w:t xml:space="preserve">It’s easier to love yourself. To love yourself means I’m going to do what I want to do. We do what we enjoy. We do what we like. But can we love others in the same way that we actually like and enjoy our own selves. Love your neighbor as yourself. Love is the beginning. </w:t>
      </w:r>
    </w:p>
    <w:p w14:paraId="2EDBCF05" w14:textId="77777777" w:rsidR="00343923" w:rsidRPr="00343923" w:rsidRDefault="00343923" w:rsidP="00343923">
      <w:pPr>
        <w:spacing w:line="276" w:lineRule="auto"/>
        <w:rPr>
          <w:rFonts w:ascii="Calibri" w:hAnsi="Calibri"/>
        </w:rPr>
      </w:pPr>
    </w:p>
    <w:p w14:paraId="41A1C743" w14:textId="3C338C34" w:rsidR="00343923" w:rsidRPr="00343923" w:rsidRDefault="00343923" w:rsidP="00343923">
      <w:pPr>
        <w:spacing w:line="276" w:lineRule="auto"/>
        <w:rPr>
          <w:rFonts w:ascii="Calibri" w:hAnsi="Calibri"/>
        </w:rPr>
      </w:pPr>
      <w:r w:rsidRPr="00343923">
        <w:rPr>
          <w:rFonts w:ascii="Calibri" w:hAnsi="Calibri"/>
        </w:rPr>
        <w:t xml:space="preserve">I want to give you a little resolution for each one of these four points today. Here's the resolution of love: Our resolve to love people who are difficult and different. Two categories. People who are different, people who have different faiths than us – can we love them? People who have different political persuasions. Can you love people who vote differently than you? Can you love people who are different? Can you love people who are difficult, </w:t>
      </w:r>
      <w:r w:rsidR="00420DFE">
        <w:rPr>
          <w:rFonts w:ascii="Calibri" w:hAnsi="Calibri"/>
        </w:rPr>
        <w:t>ornery</w:t>
      </w:r>
      <w:r w:rsidRPr="00343923">
        <w:rPr>
          <w:rFonts w:ascii="Calibri" w:hAnsi="Calibri"/>
        </w:rPr>
        <w:t>, moody, unpredictable, annoying</w:t>
      </w:r>
      <w:r w:rsidR="00420DFE">
        <w:rPr>
          <w:rFonts w:ascii="Calibri" w:hAnsi="Calibri"/>
        </w:rPr>
        <w:t>,</w:t>
      </w:r>
      <w:r w:rsidRPr="00343923">
        <w:rPr>
          <w:rFonts w:ascii="Calibri" w:hAnsi="Calibri"/>
        </w:rPr>
        <w:t xml:space="preserve"> and rude? That is the measure of our capacity to love. It's not to love the people that are easy to love. Loving others is the outward manifestation. </w:t>
      </w:r>
    </w:p>
    <w:p w14:paraId="76662403" w14:textId="77777777" w:rsidR="00343923" w:rsidRPr="00343923" w:rsidRDefault="00343923" w:rsidP="00343923">
      <w:pPr>
        <w:spacing w:line="276" w:lineRule="auto"/>
        <w:rPr>
          <w:rFonts w:ascii="Calibri" w:hAnsi="Calibri"/>
        </w:rPr>
      </w:pPr>
    </w:p>
    <w:p w14:paraId="47807CA7" w14:textId="77777777" w:rsidR="00343923" w:rsidRPr="00343923" w:rsidRDefault="00343923" w:rsidP="00343923">
      <w:pPr>
        <w:spacing w:line="276" w:lineRule="auto"/>
        <w:rPr>
          <w:rFonts w:ascii="Calibri" w:hAnsi="Calibri"/>
        </w:rPr>
      </w:pPr>
      <w:r w:rsidRPr="00343923">
        <w:rPr>
          <w:rFonts w:ascii="Calibri" w:hAnsi="Calibri"/>
        </w:rPr>
        <w:lastRenderedPageBreak/>
        <w:t xml:space="preserve">Here's the thing. If I love God, you may or may not see that. Yes, I believe that if I love God you'll see some things in my life that will be different and things like that. That's true. But when I love somebody else, that is love that is seen. Many times this love is unseen. This love is greatly seen. Love should be vertical and horizontal. It should be both. When I do this kind of love, people look at my life and go, “Where did that come from?” Because that's not normal. That's not human. That's when we get to point people to the greatness of Christ. That's where the gospel message is so powerful and so wonderful. Because when people see something in us, we want to give the glory to God. </w:t>
      </w:r>
    </w:p>
    <w:p w14:paraId="273AEC5C" w14:textId="77777777" w:rsidR="00343923" w:rsidRPr="00343923" w:rsidRDefault="00343923" w:rsidP="00343923">
      <w:pPr>
        <w:spacing w:line="276" w:lineRule="auto"/>
        <w:rPr>
          <w:rFonts w:ascii="Calibri" w:hAnsi="Calibri"/>
        </w:rPr>
      </w:pPr>
    </w:p>
    <w:p w14:paraId="1A8A4929" w14:textId="77777777" w:rsidR="00343923" w:rsidRPr="00343923" w:rsidRDefault="00343923" w:rsidP="00343923">
      <w:pPr>
        <w:spacing w:line="276" w:lineRule="auto"/>
        <w:rPr>
          <w:rFonts w:ascii="Calibri" w:hAnsi="Calibri"/>
        </w:rPr>
      </w:pPr>
      <w:r w:rsidRPr="00343923">
        <w:rPr>
          <w:rFonts w:ascii="Calibri" w:hAnsi="Calibri"/>
        </w:rPr>
        <w:t xml:space="preserve">We don't want everybody at the office just to think, “He is such a great guy.” We want people to say, “He serves a great God.” People see the Lord in our life when we love our neighbor as ourself. When you love that person in your office that everybody knows is difficult, that's what a real Christian is. People are like, “I kind of respect her because the rest of us want to strangle her.” When people are difficult, everybody sees it. We don't have to talk about it because everybody knows it's true. If you want to show somebody your faith, be kind and gracious to the people that drive everybody else nuts. People will be like, “Whoa.” It’s love. </w:t>
      </w:r>
    </w:p>
    <w:p w14:paraId="4625652A" w14:textId="77777777" w:rsidR="00343923" w:rsidRPr="00343923" w:rsidRDefault="00343923" w:rsidP="00343923">
      <w:pPr>
        <w:spacing w:line="276" w:lineRule="auto"/>
        <w:rPr>
          <w:rFonts w:ascii="Calibri" w:hAnsi="Calibri"/>
        </w:rPr>
      </w:pPr>
    </w:p>
    <w:p w14:paraId="23A6C9BC" w14:textId="77777777" w:rsidR="00343923" w:rsidRPr="00343923" w:rsidRDefault="00343923" w:rsidP="00343923">
      <w:pPr>
        <w:spacing w:line="276" w:lineRule="auto"/>
        <w:rPr>
          <w:rFonts w:ascii="Calibri" w:hAnsi="Calibri"/>
        </w:rPr>
      </w:pPr>
      <w:r w:rsidRPr="00343923">
        <w:rPr>
          <w:rFonts w:ascii="Calibri" w:hAnsi="Calibri"/>
        </w:rPr>
        <w:t xml:space="preserve">This is what Jesus was discussing when He said, “Love your neighbor as yourself.” </w:t>
      </w:r>
    </w:p>
    <w:p w14:paraId="50960418" w14:textId="77777777" w:rsidR="00343923" w:rsidRPr="00343923" w:rsidRDefault="00343923" w:rsidP="00343923">
      <w:pPr>
        <w:spacing w:line="276" w:lineRule="auto"/>
        <w:rPr>
          <w:rFonts w:ascii="Calibri" w:hAnsi="Calibri"/>
        </w:rPr>
      </w:pPr>
    </w:p>
    <w:p w14:paraId="4F895975" w14:textId="77777777" w:rsidR="000F3521" w:rsidRDefault="00343923" w:rsidP="00343923">
      <w:pPr>
        <w:spacing w:line="276" w:lineRule="auto"/>
        <w:rPr>
          <w:rFonts w:ascii="Calibri" w:hAnsi="Calibri"/>
        </w:rPr>
      </w:pPr>
      <w:r w:rsidRPr="00343923">
        <w:rPr>
          <w:rFonts w:ascii="Calibri" w:hAnsi="Calibri"/>
        </w:rPr>
        <w:t xml:space="preserve">Love is proactive. How do I do it? God has put some people in your life that He wants you to love. </w:t>
      </w:r>
    </w:p>
    <w:p w14:paraId="36F3CB62" w14:textId="77777777" w:rsidR="000F3521" w:rsidRDefault="000F3521" w:rsidP="00343923">
      <w:pPr>
        <w:spacing w:line="276" w:lineRule="auto"/>
        <w:rPr>
          <w:rFonts w:ascii="Calibri" w:hAnsi="Calibri"/>
        </w:rPr>
      </w:pPr>
    </w:p>
    <w:p w14:paraId="2627DB8C" w14:textId="6339AECD" w:rsidR="00343923" w:rsidRPr="00343923" w:rsidRDefault="00343923" w:rsidP="00343923">
      <w:pPr>
        <w:spacing w:line="276" w:lineRule="auto"/>
        <w:rPr>
          <w:rFonts w:ascii="Calibri" w:hAnsi="Calibri"/>
        </w:rPr>
      </w:pPr>
      <w:r w:rsidRPr="00343923">
        <w:rPr>
          <w:rFonts w:ascii="Calibri" w:hAnsi="Calibri"/>
        </w:rPr>
        <w:t xml:space="preserve">Not too long ago one of our acquaintances lost their job. Their family was having some trouble with some groceries. They were down. We took him to dinner. We gave him some grocery money. We loved on him. We prayed for him. Christian people are always looking for opportunities to show love. </w:t>
      </w:r>
    </w:p>
    <w:p w14:paraId="621E40A1" w14:textId="77777777" w:rsidR="00343923" w:rsidRPr="00343923" w:rsidRDefault="00343923" w:rsidP="00343923">
      <w:pPr>
        <w:spacing w:line="276" w:lineRule="auto"/>
        <w:rPr>
          <w:rFonts w:ascii="Calibri" w:hAnsi="Calibri"/>
        </w:rPr>
      </w:pPr>
    </w:p>
    <w:p w14:paraId="3DA25839" w14:textId="6D601BD7" w:rsidR="00343923" w:rsidRPr="00343923" w:rsidRDefault="00343923" w:rsidP="00343923">
      <w:pPr>
        <w:spacing w:line="276" w:lineRule="auto"/>
        <w:rPr>
          <w:rFonts w:ascii="Calibri" w:hAnsi="Calibri"/>
        </w:rPr>
      </w:pPr>
      <w:r w:rsidRPr="00343923">
        <w:rPr>
          <w:rFonts w:ascii="Calibri" w:hAnsi="Calibri"/>
        </w:rPr>
        <w:t xml:space="preserve">Let's be the people in our community that are always trying to love people. Sometimes you can love people just by words of encouragement. It doesn't have to always be financial. Sometimes it may be. </w:t>
      </w:r>
      <w:r w:rsidR="000F3521">
        <w:rPr>
          <w:rFonts w:ascii="Calibri" w:hAnsi="Calibri"/>
        </w:rPr>
        <w:t>S</w:t>
      </w:r>
      <w:r w:rsidRPr="00343923">
        <w:rPr>
          <w:rFonts w:ascii="Calibri" w:hAnsi="Calibri"/>
        </w:rPr>
        <w:t xml:space="preserve">ometimes it's just patting somebody on the back and tell </w:t>
      </w:r>
      <w:r w:rsidR="000F3521">
        <w:rPr>
          <w:rFonts w:ascii="Calibri" w:hAnsi="Calibri"/>
        </w:rPr>
        <w:t>them</w:t>
      </w:r>
      <w:r w:rsidRPr="00343923">
        <w:rPr>
          <w:rFonts w:ascii="Calibri" w:hAnsi="Calibri"/>
        </w:rPr>
        <w:t xml:space="preserve"> that you love them and you're proud of them. We can show love in that way as well. Let the Holy Spirit lead us. Let’s be people of great love. </w:t>
      </w:r>
    </w:p>
    <w:p w14:paraId="181F6697" w14:textId="77777777" w:rsidR="00343923" w:rsidRPr="00343923" w:rsidRDefault="00343923" w:rsidP="00343923">
      <w:pPr>
        <w:spacing w:line="276" w:lineRule="auto"/>
        <w:rPr>
          <w:rFonts w:ascii="Calibri" w:hAnsi="Calibri"/>
        </w:rPr>
      </w:pPr>
    </w:p>
    <w:p w14:paraId="07AF6735" w14:textId="77777777" w:rsidR="00343923" w:rsidRPr="00343923" w:rsidRDefault="00343923" w:rsidP="00343923">
      <w:pPr>
        <w:spacing w:line="276" w:lineRule="auto"/>
        <w:rPr>
          <w:rFonts w:ascii="Calibri" w:hAnsi="Calibri"/>
        </w:rPr>
      </w:pPr>
      <w:r w:rsidRPr="00343923">
        <w:rPr>
          <w:rFonts w:ascii="Calibri" w:hAnsi="Calibri"/>
          <w:b/>
          <w:bCs/>
        </w:rPr>
        <w:t>2. EDIFY</w:t>
      </w:r>
    </w:p>
    <w:p w14:paraId="6F170024" w14:textId="77777777" w:rsidR="00343923" w:rsidRPr="00343923" w:rsidRDefault="00343923" w:rsidP="00343923">
      <w:pPr>
        <w:spacing w:line="276" w:lineRule="auto"/>
        <w:rPr>
          <w:rFonts w:ascii="Calibri" w:hAnsi="Calibri"/>
        </w:rPr>
      </w:pPr>
    </w:p>
    <w:p w14:paraId="606D6581" w14:textId="77777777" w:rsidR="00343923" w:rsidRPr="00343923" w:rsidRDefault="00343923" w:rsidP="00343923">
      <w:pPr>
        <w:spacing w:line="276" w:lineRule="auto"/>
        <w:rPr>
          <w:rFonts w:ascii="Calibri" w:hAnsi="Calibri"/>
        </w:rPr>
      </w:pPr>
      <w:r w:rsidRPr="00343923">
        <w:rPr>
          <w:rFonts w:ascii="Calibri" w:hAnsi="Calibri"/>
        </w:rPr>
        <w:t>God wants us to love people who are difficult and different, but He also wants us to edify others.</w:t>
      </w:r>
    </w:p>
    <w:p w14:paraId="5FDBEC97" w14:textId="77777777" w:rsidR="00343923" w:rsidRPr="00343923" w:rsidRDefault="00343923" w:rsidP="00343923">
      <w:pPr>
        <w:spacing w:line="276" w:lineRule="auto"/>
        <w:rPr>
          <w:rFonts w:ascii="Calibri" w:hAnsi="Calibri"/>
        </w:rPr>
      </w:pPr>
    </w:p>
    <w:p w14:paraId="131037D2" w14:textId="77777777" w:rsidR="00343923" w:rsidRPr="00343923" w:rsidRDefault="00343923" w:rsidP="00343923">
      <w:pPr>
        <w:spacing w:line="276" w:lineRule="auto"/>
        <w:rPr>
          <w:rFonts w:ascii="Calibri" w:hAnsi="Calibri"/>
        </w:rPr>
      </w:pPr>
      <w:r w:rsidRPr="00343923">
        <w:rPr>
          <w:rFonts w:ascii="Calibri" w:hAnsi="Calibri"/>
        </w:rPr>
        <w:t>“You must not go about spreading slander among your people; you must not jeopardize your neighbor’s life; I am the Lord” (Leviticus 19:16).</w:t>
      </w:r>
    </w:p>
    <w:p w14:paraId="703A3A65" w14:textId="77777777" w:rsidR="00343923" w:rsidRPr="00343923" w:rsidRDefault="00343923" w:rsidP="00343923">
      <w:pPr>
        <w:spacing w:line="276" w:lineRule="auto"/>
        <w:rPr>
          <w:rFonts w:ascii="Calibri" w:hAnsi="Calibri"/>
          <w:b/>
          <w:bCs/>
        </w:rPr>
      </w:pPr>
    </w:p>
    <w:p w14:paraId="04DF1CFF" w14:textId="6AF3A874" w:rsidR="00343923" w:rsidRPr="00343923" w:rsidRDefault="00343923" w:rsidP="00343923">
      <w:pPr>
        <w:spacing w:line="276" w:lineRule="auto"/>
        <w:rPr>
          <w:rFonts w:ascii="Calibri" w:hAnsi="Calibri"/>
        </w:rPr>
      </w:pPr>
      <w:r w:rsidRPr="00343923">
        <w:rPr>
          <w:rFonts w:ascii="Calibri" w:hAnsi="Calibri"/>
        </w:rPr>
        <w:t>The opposite of slander is edif</w:t>
      </w:r>
      <w:r w:rsidR="00C32292">
        <w:rPr>
          <w:rFonts w:ascii="Calibri" w:hAnsi="Calibri"/>
        </w:rPr>
        <w:t>ication</w:t>
      </w:r>
      <w:r w:rsidRPr="00343923">
        <w:rPr>
          <w:rFonts w:ascii="Calibri" w:hAnsi="Calibri"/>
        </w:rPr>
        <w:t xml:space="preserve">. Instead of tearing people down, I am building people up. That's what edification is. God wants us to use our words. When we really love, we're trying to build people up, not tear them down. </w:t>
      </w:r>
    </w:p>
    <w:p w14:paraId="7E68101D" w14:textId="77777777" w:rsidR="00343923" w:rsidRPr="00343923" w:rsidRDefault="00343923" w:rsidP="00343923">
      <w:pPr>
        <w:spacing w:line="276" w:lineRule="auto"/>
        <w:rPr>
          <w:rFonts w:ascii="Calibri" w:hAnsi="Calibri"/>
        </w:rPr>
      </w:pPr>
    </w:p>
    <w:p w14:paraId="793F328D" w14:textId="77777777" w:rsidR="00343923" w:rsidRPr="00343923" w:rsidRDefault="00343923" w:rsidP="00343923">
      <w:pPr>
        <w:spacing w:line="276" w:lineRule="auto"/>
        <w:rPr>
          <w:rFonts w:ascii="Calibri" w:hAnsi="Calibri"/>
        </w:rPr>
      </w:pPr>
      <w:r w:rsidRPr="00343923">
        <w:rPr>
          <w:rFonts w:ascii="Calibri" w:hAnsi="Calibri"/>
        </w:rPr>
        <w:t xml:space="preserve">Look at this word “slander.” The word “slander” actually can also be translated “gossip.” I was asking myself this week as I was studying this passage, “Why does it say you must not jeopardize your neighbor's life? That sounds kind of extreme.” Then it occurred to me, when we slander people, when we gossip about people, we stir people up to be against the other person. </w:t>
      </w:r>
    </w:p>
    <w:p w14:paraId="08833B8B" w14:textId="77777777" w:rsidR="00343923" w:rsidRPr="00343923" w:rsidRDefault="00343923" w:rsidP="00343923">
      <w:pPr>
        <w:spacing w:line="276" w:lineRule="auto"/>
        <w:rPr>
          <w:rFonts w:ascii="Calibri" w:hAnsi="Calibri"/>
        </w:rPr>
      </w:pPr>
    </w:p>
    <w:p w14:paraId="2D9001C3" w14:textId="0EEDDB10" w:rsidR="00343923" w:rsidRPr="00343923" w:rsidRDefault="00343923" w:rsidP="00343923">
      <w:pPr>
        <w:spacing w:line="276" w:lineRule="auto"/>
        <w:rPr>
          <w:rFonts w:ascii="Calibri" w:hAnsi="Calibri"/>
        </w:rPr>
      </w:pPr>
      <w:r w:rsidRPr="00343923">
        <w:rPr>
          <w:rFonts w:ascii="Calibri" w:hAnsi="Calibri"/>
        </w:rPr>
        <w:t>I think what Leviticus is saying to us is</w:t>
      </w:r>
      <w:r w:rsidR="00822AB9">
        <w:rPr>
          <w:rFonts w:ascii="Calibri" w:hAnsi="Calibri"/>
        </w:rPr>
        <w:t xml:space="preserve"> </w:t>
      </w:r>
      <w:r w:rsidRPr="00343923">
        <w:rPr>
          <w:rFonts w:ascii="Calibri" w:hAnsi="Calibri"/>
        </w:rPr>
        <w:t>don't go around talking bad about people, bringing division, making people choose sides, and bringing about extreme circumstances. Don’t go stirring people up</w:t>
      </w:r>
      <w:r w:rsidR="00822AB9">
        <w:rPr>
          <w:rFonts w:ascii="Calibri" w:hAnsi="Calibri"/>
        </w:rPr>
        <w:t>.</w:t>
      </w:r>
    </w:p>
    <w:p w14:paraId="08A06D82" w14:textId="77777777" w:rsidR="00343923" w:rsidRPr="00343923" w:rsidRDefault="00343923" w:rsidP="00343923">
      <w:pPr>
        <w:spacing w:line="276" w:lineRule="auto"/>
        <w:rPr>
          <w:rFonts w:ascii="Calibri" w:hAnsi="Calibri"/>
        </w:rPr>
      </w:pPr>
    </w:p>
    <w:p w14:paraId="0D95DBA3" w14:textId="77777777" w:rsidR="00343923" w:rsidRPr="00343923" w:rsidRDefault="00343923" w:rsidP="00343923">
      <w:pPr>
        <w:spacing w:line="276" w:lineRule="auto"/>
        <w:rPr>
          <w:rFonts w:ascii="Calibri" w:hAnsi="Calibri"/>
        </w:rPr>
      </w:pPr>
      <w:r w:rsidRPr="00343923">
        <w:rPr>
          <w:rFonts w:ascii="Calibri" w:hAnsi="Calibri"/>
        </w:rPr>
        <w:t xml:space="preserve">I've been around groups of people before (and I know you have too) where one person gets upset and then they go and find five sinful sympathizers that will listen to whatever it is they want to say. They want to come back to the other person that they're mad at and say, “Everybody feels the same way.” Really all that happened was one person got their feelings hurt, and went and stirred another group up. But it all started with that one person. </w:t>
      </w:r>
    </w:p>
    <w:p w14:paraId="4917B3A9" w14:textId="77777777" w:rsidR="00343923" w:rsidRPr="00343923" w:rsidRDefault="00343923" w:rsidP="00343923">
      <w:pPr>
        <w:spacing w:line="276" w:lineRule="auto"/>
        <w:rPr>
          <w:rFonts w:ascii="Calibri" w:hAnsi="Calibri"/>
        </w:rPr>
      </w:pPr>
    </w:p>
    <w:p w14:paraId="2D54441F" w14:textId="77777777" w:rsidR="00343923" w:rsidRPr="00343923" w:rsidRDefault="00343923" w:rsidP="00343923">
      <w:pPr>
        <w:spacing w:line="276" w:lineRule="auto"/>
        <w:rPr>
          <w:rFonts w:ascii="Calibri" w:hAnsi="Calibri"/>
        </w:rPr>
      </w:pPr>
      <w:r w:rsidRPr="00343923">
        <w:rPr>
          <w:rFonts w:ascii="Calibri" w:hAnsi="Calibri"/>
        </w:rPr>
        <w:t>He says, “Don't be about slander. Don't do that. Don't slander people. Don't gossip.” Slander loves company. Because to slander people, you have to have people that will listen to you. Don't do it. We cannot be people of love and edification if we slander. He says, “Don't get everybody worked up.”</w:t>
      </w:r>
    </w:p>
    <w:p w14:paraId="14C6180E" w14:textId="77777777" w:rsidR="00343923" w:rsidRPr="00343923" w:rsidRDefault="00343923" w:rsidP="00343923">
      <w:pPr>
        <w:spacing w:line="276" w:lineRule="auto"/>
        <w:rPr>
          <w:rFonts w:ascii="Calibri" w:hAnsi="Calibri"/>
        </w:rPr>
      </w:pPr>
    </w:p>
    <w:p w14:paraId="0E958CCF" w14:textId="77777777" w:rsidR="00343923" w:rsidRPr="00343923" w:rsidRDefault="00343923" w:rsidP="00343923">
      <w:pPr>
        <w:spacing w:line="276" w:lineRule="auto"/>
        <w:rPr>
          <w:rFonts w:ascii="Calibri" w:hAnsi="Calibri"/>
        </w:rPr>
      </w:pPr>
      <w:r w:rsidRPr="00343923">
        <w:rPr>
          <w:rFonts w:ascii="Calibri" w:hAnsi="Calibri"/>
        </w:rPr>
        <w:t xml:space="preserve">“The one who conceals hatred has lying lips, and whoever spreads slander is a fool” (Proverbs 10:18). </w:t>
      </w:r>
    </w:p>
    <w:p w14:paraId="1A478BC3" w14:textId="77777777" w:rsidR="00343923" w:rsidRPr="00343923" w:rsidRDefault="00343923" w:rsidP="00343923">
      <w:pPr>
        <w:spacing w:line="276" w:lineRule="auto"/>
        <w:rPr>
          <w:rFonts w:ascii="Calibri" w:hAnsi="Calibri"/>
        </w:rPr>
      </w:pPr>
    </w:p>
    <w:p w14:paraId="45C971E9" w14:textId="77777777" w:rsidR="00343923" w:rsidRPr="00343923" w:rsidRDefault="00343923" w:rsidP="00343923">
      <w:pPr>
        <w:spacing w:line="276" w:lineRule="auto"/>
        <w:rPr>
          <w:rFonts w:ascii="Calibri" w:hAnsi="Calibri"/>
        </w:rPr>
      </w:pPr>
      <w:r w:rsidRPr="00343923">
        <w:rPr>
          <w:rFonts w:ascii="Calibri" w:hAnsi="Calibri"/>
        </w:rPr>
        <w:t xml:space="preserve">The person that has to go around talking bad about other people, the person that when a certain subject comes up, they have to give you their 10-point outline on why they can't stand that person. That's a fool. No restraint. Slander. Gossip. Slander spreads like a wildfire. We should pour water on that fire. When we begin to sniff that spirit, we need to do everything we can to put the fire out. </w:t>
      </w:r>
    </w:p>
    <w:p w14:paraId="5C23C8B7" w14:textId="77777777" w:rsidR="00343923" w:rsidRPr="00343923" w:rsidRDefault="00343923" w:rsidP="00343923">
      <w:pPr>
        <w:spacing w:line="276" w:lineRule="auto"/>
        <w:rPr>
          <w:rFonts w:ascii="Calibri" w:hAnsi="Calibri"/>
        </w:rPr>
      </w:pPr>
    </w:p>
    <w:p w14:paraId="63D802D9" w14:textId="77777777" w:rsidR="00343923" w:rsidRPr="00343923" w:rsidRDefault="00343923" w:rsidP="00343923">
      <w:pPr>
        <w:spacing w:line="276" w:lineRule="auto"/>
        <w:rPr>
          <w:rFonts w:ascii="Calibri" w:hAnsi="Calibri"/>
        </w:rPr>
      </w:pPr>
      <w:r w:rsidRPr="00343923">
        <w:rPr>
          <w:rFonts w:ascii="Calibri" w:hAnsi="Calibri"/>
        </w:rPr>
        <w:lastRenderedPageBreak/>
        <w:t xml:space="preserve">We can even say nice things about people that we don't like. People that drive us crazy. We can edify people. There might be nine things about that person that drive you crazy, but there's one thing that's admirable. We can say that one thing. We can edify. We can do that. What's that one thing? </w:t>
      </w:r>
    </w:p>
    <w:p w14:paraId="70F22E06" w14:textId="77777777" w:rsidR="00343923" w:rsidRPr="00343923" w:rsidRDefault="00343923" w:rsidP="00343923">
      <w:pPr>
        <w:spacing w:line="276" w:lineRule="auto"/>
        <w:rPr>
          <w:rFonts w:ascii="Calibri" w:hAnsi="Calibri"/>
        </w:rPr>
      </w:pPr>
    </w:p>
    <w:p w14:paraId="15DC8B4D" w14:textId="77777777" w:rsidR="00343923" w:rsidRPr="00343923" w:rsidRDefault="00343923" w:rsidP="00343923">
      <w:pPr>
        <w:spacing w:line="276" w:lineRule="auto"/>
        <w:rPr>
          <w:rFonts w:ascii="Calibri" w:hAnsi="Calibri"/>
        </w:rPr>
      </w:pPr>
      <w:r w:rsidRPr="00343923">
        <w:rPr>
          <w:rFonts w:ascii="Calibri" w:hAnsi="Calibri"/>
        </w:rPr>
        <w:t>I love this last part:</w:t>
      </w:r>
    </w:p>
    <w:p w14:paraId="48D8CAD6" w14:textId="77777777" w:rsidR="00343923" w:rsidRPr="00343923" w:rsidRDefault="00343923" w:rsidP="00343923">
      <w:pPr>
        <w:spacing w:line="276" w:lineRule="auto"/>
        <w:rPr>
          <w:rFonts w:ascii="Calibri" w:hAnsi="Calibri"/>
        </w:rPr>
      </w:pPr>
    </w:p>
    <w:p w14:paraId="3FEA409E" w14:textId="77777777" w:rsidR="00343923" w:rsidRPr="00343923" w:rsidRDefault="00343923" w:rsidP="00343923">
      <w:pPr>
        <w:spacing w:line="276" w:lineRule="auto"/>
        <w:rPr>
          <w:rFonts w:ascii="Calibri" w:hAnsi="Calibri"/>
        </w:rPr>
      </w:pPr>
      <w:r w:rsidRPr="00343923">
        <w:rPr>
          <w:rFonts w:ascii="Calibri" w:hAnsi="Calibri"/>
        </w:rPr>
        <w:t xml:space="preserve">“You must not jeopardize your neighbor's life; I am the Lord” (Leviticus 19:16). </w:t>
      </w:r>
    </w:p>
    <w:p w14:paraId="18BDD52D" w14:textId="77777777" w:rsidR="00343923" w:rsidRPr="00343923" w:rsidRDefault="00343923" w:rsidP="00343923">
      <w:pPr>
        <w:spacing w:line="276" w:lineRule="auto"/>
        <w:rPr>
          <w:rFonts w:ascii="Calibri" w:hAnsi="Calibri"/>
        </w:rPr>
      </w:pPr>
    </w:p>
    <w:p w14:paraId="45A7E8C7" w14:textId="77777777" w:rsidR="00343923" w:rsidRPr="00343923" w:rsidRDefault="00343923" w:rsidP="00343923">
      <w:pPr>
        <w:spacing w:line="276" w:lineRule="auto"/>
        <w:rPr>
          <w:rFonts w:ascii="Calibri" w:hAnsi="Calibri"/>
        </w:rPr>
      </w:pPr>
      <w:r w:rsidRPr="00343923">
        <w:rPr>
          <w:rFonts w:ascii="Calibri" w:hAnsi="Calibri"/>
        </w:rPr>
        <w:t xml:space="preserve">Why does “I am the Lord” go with “you must not jeopardize your neighbor's life and you shouldn't spread slander”? Because God wants us to realize that slander is a spiritual issue. God is in the picture. When we talk bad about other people, that's not just between me and them. That's between me, them, and the Lord. He’s saying, “We all get tempted to say our piece. But remember the Lord.” Remember God. Before you say that, remember the Lord. “I am the Lord,” </w:t>
      </w:r>
      <w:proofErr w:type="gramStart"/>
      <w:r w:rsidRPr="00343923">
        <w:rPr>
          <w:rFonts w:ascii="Calibri" w:hAnsi="Calibri"/>
        </w:rPr>
        <w:t>He</w:t>
      </w:r>
      <w:proofErr w:type="gramEnd"/>
      <w:r w:rsidRPr="00343923">
        <w:rPr>
          <w:rFonts w:ascii="Calibri" w:hAnsi="Calibri"/>
        </w:rPr>
        <w:t xml:space="preserve"> says. Don't forget it. </w:t>
      </w:r>
    </w:p>
    <w:p w14:paraId="5599F46E" w14:textId="77777777" w:rsidR="00343923" w:rsidRPr="00343923" w:rsidRDefault="00343923" w:rsidP="00343923">
      <w:pPr>
        <w:spacing w:line="276" w:lineRule="auto"/>
        <w:rPr>
          <w:rFonts w:ascii="Calibri" w:hAnsi="Calibri"/>
        </w:rPr>
      </w:pPr>
    </w:p>
    <w:p w14:paraId="0E430D82" w14:textId="15D66793" w:rsidR="00343923" w:rsidRPr="00343923" w:rsidRDefault="00343923" w:rsidP="00343923">
      <w:pPr>
        <w:spacing w:line="276" w:lineRule="auto"/>
        <w:rPr>
          <w:rFonts w:ascii="Calibri" w:hAnsi="Calibri"/>
        </w:rPr>
      </w:pPr>
      <w:r w:rsidRPr="00343923">
        <w:rPr>
          <w:rFonts w:ascii="Calibri" w:hAnsi="Calibri"/>
        </w:rPr>
        <w:t>“I am the Lord” means that we live by God's great standards. “I am the Lord” means I can trust God to settle the score, and that I don't have to. “I am the Lord” means we don't have to say what we would like to say because we don't want to offend the Lord. “I am the Lord” means God will give you the strength to show love, even when you are not feeling it. “I am the Lord.” Let's remember the Lord when we want to open our mouths. “I am the Lord.” He realizes it's not natural. We need God in order to have our mind and our mouth all moving the same direction</w:t>
      </w:r>
      <w:r w:rsidR="00DD24DC">
        <w:rPr>
          <w:rFonts w:ascii="Calibri" w:hAnsi="Calibri"/>
        </w:rPr>
        <w:t>,</w:t>
      </w:r>
      <w:r w:rsidRPr="00343923">
        <w:rPr>
          <w:rFonts w:ascii="Calibri" w:hAnsi="Calibri"/>
        </w:rPr>
        <w:t xml:space="preserve"> where God wants it to be. </w:t>
      </w:r>
    </w:p>
    <w:p w14:paraId="3D69FD22" w14:textId="77777777" w:rsidR="00343923" w:rsidRPr="00343923" w:rsidRDefault="00343923" w:rsidP="00343923">
      <w:pPr>
        <w:spacing w:line="276" w:lineRule="auto"/>
        <w:rPr>
          <w:rFonts w:ascii="Calibri" w:hAnsi="Calibri"/>
        </w:rPr>
      </w:pPr>
    </w:p>
    <w:p w14:paraId="2620D114" w14:textId="77777777" w:rsidR="00343923" w:rsidRPr="00343923" w:rsidRDefault="00343923" w:rsidP="00343923">
      <w:pPr>
        <w:spacing w:line="276" w:lineRule="auto"/>
        <w:rPr>
          <w:rFonts w:ascii="Calibri" w:hAnsi="Calibri"/>
        </w:rPr>
      </w:pPr>
      <w:r w:rsidRPr="00343923">
        <w:rPr>
          <w:rFonts w:ascii="Calibri" w:hAnsi="Calibri"/>
        </w:rPr>
        <w:t xml:space="preserve">We can slander people sometimes by saying, “But it's true.” Did you know that you don't have to say everything that is true? It is. You don't have to say everything. That's true. In fact, sometimes you shouldn't say everything that's true. I realize there may be some times where you have to say that, but sometimes we hide under, “Well, it was all true.” It may be true to us or our opinion. It may not be necessary, though. It might be true, but is it necessary? Are you just dogpiling? If somebody's going down, you don't have to jump on top. If they're going down, the Lord is going to take care of that. You don't have to open up some kung fu on that. The Lord will take care of it. That's true. Don't slander. </w:t>
      </w:r>
    </w:p>
    <w:p w14:paraId="5401A9EE" w14:textId="77777777" w:rsidR="00343923" w:rsidRPr="00343923" w:rsidRDefault="00343923" w:rsidP="00343923">
      <w:pPr>
        <w:spacing w:line="276" w:lineRule="auto"/>
        <w:rPr>
          <w:rFonts w:ascii="Calibri" w:hAnsi="Calibri"/>
        </w:rPr>
      </w:pPr>
    </w:p>
    <w:p w14:paraId="5EE0FC1B" w14:textId="588F866C" w:rsidR="00343923" w:rsidRPr="00343923" w:rsidRDefault="00343923" w:rsidP="00343923">
      <w:pPr>
        <w:spacing w:line="276" w:lineRule="auto"/>
        <w:rPr>
          <w:rFonts w:ascii="Calibri" w:hAnsi="Calibri"/>
        </w:rPr>
      </w:pPr>
      <w:r w:rsidRPr="00343923">
        <w:rPr>
          <w:rFonts w:ascii="Calibri" w:hAnsi="Calibri"/>
        </w:rPr>
        <w:t>People will trust you and confide in you. People will respect you when you're a person that doesn't say everything that many others would say. People will be like, “I trust her. I was around her. She had an opportunity to say this</w:t>
      </w:r>
      <w:r w:rsidR="00DD24DC">
        <w:rPr>
          <w:rFonts w:ascii="Calibri" w:hAnsi="Calibri"/>
        </w:rPr>
        <w:t xml:space="preserve">, this, and this, </w:t>
      </w:r>
      <w:r w:rsidRPr="00343923">
        <w:rPr>
          <w:rFonts w:ascii="Calibri" w:hAnsi="Calibri"/>
        </w:rPr>
        <w:t xml:space="preserve">and she didn't say it. I'd like to confide in her.” That's what happens. It's awesome. </w:t>
      </w:r>
    </w:p>
    <w:p w14:paraId="7834802E" w14:textId="77777777" w:rsidR="00343923" w:rsidRPr="00343923" w:rsidRDefault="00343923" w:rsidP="00343923">
      <w:pPr>
        <w:spacing w:line="276" w:lineRule="auto"/>
        <w:rPr>
          <w:rFonts w:ascii="Calibri" w:hAnsi="Calibri"/>
        </w:rPr>
      </w:pPr>
    </w:p>
    <w:p w14:paraId="112665E4" w14:textId="1524B5CD" w:rsidR="00343923" w:rsidRPr="00343923" w:rsidRDefault="00343923" w:rsidP="00343923">
      <w:pPr>
        <w:spacing w:line="276" w:lineRule="auto"/>
        <w:rPr>
          <w:rFonts w:ascii="Calibri" w:hAnsi="Calibri"/>
        </w:rPr>
      </w:pPr>
      <w:r w:rsidRPr="00343923">
        <w:rPr>
          <w:rFonts w:ascii="Calibri" w:hAnsi="Calibri"/>
        </w:rPr>
        <w:t>Here's the resolution: I resolve to build people up rather than tear them down with my words. I resolve to build them up, love</w:t>
      </w:r>
      <w:r w:rsidR="00DD24DC">
        <w:rPr>
          <w:rFonts w:ascii="Calibri" w:hAnsi="Calibri"/>
        </w:rPr>
        <w:t>,</w:t>
      </w:r>
      <w:r w:rsidRPr="00343923">
        <w:rPr>
          <w:rFonts w:ascii="Calibri" w:hAnsi="Calibri"/>
        </w:rPr>
        <w:t xml:space="preserve"> and edify. </w:t>
      </w:r>
    </w:p>
    <w:p w14:paraId="091F9501" w14:textId="77777777" w:rsidR="00343923" w:rsidRPr="00343923" w:rsidRDefault="00343923" w:rsidP="00343923">
      <w:pPr>
        <w:spacing w:line="276" w:lineRule="auto"/>
        <w:rPr>
          <w:rFonts w:ascii="Calibri" w:hAnsi="Calibri"/>
        </w:rPr>
      </w:pPr>
    </w:p>
    <w:p w14:paraId="1BA3EB2E" w14:textId="77777777" w:rsidR="00343923" w:rsidRPr="00343923" w:rsidRDefault="00343923" w:rsidP="00343923">
      <w:pPr>
        <w:spacing w:line="276" w:lineRule="auto"/>
        <w:rPr>
          <w:rFonts w:ascii="Calibri" w:hAnsi="Calibri"/>
        </w:rPr>
      </w:pPr>
      <w:r w:rsidRPr="00343923">
        <w:rPr>
          <w:rFonts w:ascii="Calibri" w:hAnsi="Calibri"/>
          <w:b/>
          <w:bCs/>
        </w:rPr>
        <w:t>3. FORGIVE</w:t>
      </w:r>
    </w:p>
    <w:p w14:paraId="7A8216CE" w14:textId="77777777" w:rsidR="00343923" w:rsidRPr="00343923" w:rsidRDefault="00343923" w:rsidP="00343923">
      <w:pPr>
        <w:spacing w:line="276" w:lineRule="auto"/>
        <w:rPr>
          <w:rFonts w:ascii="Calibri" w:hAnsi="Calibri"/>
        </w:rPr>
      </w:pPr>
    </w:p>
    <w:p w14:paraId="6BB1C788" w14:textId="77777777" w:rsidR="00343923" w:rsidRPr="00343923" w:rsidRDefault="00343923" w:rsidP="00343923">
      <w:pPr>
        <w:spacing w:line="276" w:lineRule="auto"/>
        <w:rPr>
          <w:rFonts w:ascii="Calibri" w:hAnsi="Calibri"/>
        </w:rPr>
      </w:pPr>
      <w:r w:rsidRPr="00343923">
        <w:rPr>
          <w:rFonts w:ascii="Calibri" w:hAnsi="Calibri"/>
        </w:rPr>
        <w:t>It's impossible to be filled with the Spirit of God at the same time that we hold grudges against people. It's impossible for us to experience the joy of Jesus at the same time we are consumed by anger.</w:t>
      </w:r>
    </w:p>
    <w:p w14:paraId="1E409F6C" w14:textId="77777777" w:rsidR="00343923" w:rsidRPr="00343923" w:rsidRDefault="00343923" w:rsidP="00343923">
      <w:pPr>
        <w:spacing w:line="276" w:lineRule="auto"/>
        <w:rPr>
          <w:rFonts w:ascii="Calibri" w:hAnsi="Calibri"/>
        </w:rPr>
      </w:pPr>
    </w:p>
    <w:p w14:paraId="3030C52E" w14:textId="77777777" w:rsidR="00343923" w:rsidRPr="00343923" w:rsidRDefault="00343923" w:rsidP="00343923">
      <w:pPr>
        <w:spacing w:line="276" w:lineRule="auto"/>
        <w:rPr>
          <w:rFonts w:ascii="Calibri" w:hAnsi="Calibri"/>
        </w:rPr>
      </w:pPr>
      <w:r w:rsidRPr="00343923">
        <w:rPr>
          <w:rFonts w:ascii="Calibri" w:hAnsi="Calibri"/>
        </w:rPr>
        <w:t>“Do not harbor hatred against your brother. Rebuke your neighbor directly, and you will not incur guilt because of him” (Leviticus 19:17).</w:t>
      </w:r>
    </w:p>
    <w:p w14:paraId="5A095279" w14:textId="77777777" w:rsidR="00343923" w:rsidRPr="00343923" w:rsidRDefault="00343923" w:rsidP="00343923">
      <w:pPr>
        <w:spacing w:line="276" w:lineRule="auto"/>
        <w:rPr>
          <w:rFonts w:ascii="Calibri" w:hAnsi="Calibri"/>
        </w:rPr>
      </w:pPr>
    </w:p>
    <w:p w14:paraId="32ADC0DA" w14:textId="77777777" w:rsidR="00343923" w:rsidRPr="00343923" w:rsidRDefault="00343923" w:rsidP="00343923">
      <w:pPr>
        <w:spacing w:line="276" w:lineRule="auto"/>
        <w:rPr>
          <w:rFonts w:ascii="Calibri" w:hAnsi="Calibri"/>
        </w:rPr>
      </w:pPr>
      <w:r w:rsidRPr="00343923">
        <w:rPr>
          <w:rFonts w:ascii="Calibri" w:hAnsi="Calibri"/>
        </w:rPr>
        <w:t>He uses the word “grudge.” A grudge is when we are scheming for the opportunity to get somebody back. We've all done that. “I’m just going to wait for the perfect moment to put my two cents in. I can't wait. I've got a grudge.”</w:t>
      </w:r>
    </w:p>
    <w:p w14:paraId="4ECC3D51" w14:textId="77777777" w:rsidR="00343923" w:rsidRPr="00343923" w:rsidRDefault="00343923" w:rsidP="00343923">
      <w:pPr>
        <w:spacing w:line="276" w:lineRule="auto"/>
        <w:rPr>
          <w:rFonts w:ascii="Calibri" w:hAnsi="Calibri"/>
        </w:rPr>
      </w:pPr>
    </w:p>
    <w:p w14:paraId="0C592944" w14:textId="77777777" w:rsidR="00343923" w:rsidRPr="00343923" w:rsidRDefault="00343923" w:rsidP="00343923">
      <w:pPr>
        <w:spacing w:line="276" w:lineRule="auto"/>
        <w:rPr>
          <w:rFonts w:ascii="Calibri" w:hAnsi="Calibri"/>
        </w:rPr>
      </w:pPr>
      <w:r w:rsidRPr="00343923">
        <w:rPr>
          <w:rFonts w:ascii="Calibri" w:hAnsi="Calibri"/>
        </w:rPr>
        <w:t xml:space="preserve">He says, “Don’t harbor hatred.” When we hate people, we become what they are. We do back to them what they have done to us. That's why we don't live in hate. </w:t>
      </w:r>
    </w:p>
    <w:p w14:paraId="5390CB33" w14:textId="77777777" w:rsidR="00343923" w:rsidRPr="00343923" w:rsidRDefault="00343923" w:rsidP="00343923">
      <w:pPr>
        <w:spacing w:line="276" w:lineRule="auto"/>
        <w:rPr>
          <w:rFonts w:ascii="Calibri" w:hAnsi="Calibri"/>
        </w:rPr>
      </w:pPr>
    </w:p>
    <w:p w14:paraId="74D057E3" w14:textId="77777777" w:rsidR="00343923" w:rsidRPr="00343923" w:rsidRDefault="00343923" w:rsidP="00343923">
      <w:pPr>
        <w:spacing w:line="276" w:lineRule="auto"/>
        <w:rPr>
          <w:rFonts w:ascii="Calibri" w:hAnsi="Calibri"/>
        </w:rPr>
      </w:pPr>
      <w:r w:rsidRPr="00343923">
        <w:rPr>
          <w:rFonts w:ascii="Calibri" w:hAnsi="Calibri"/>
        </w:rPr>
        <w:t xml:space="preserve">I love this part right here. He says, “Rebuke your neighbor directly.” Sometimes we rebuke people indirectly, like through everybody else, by talking to everyone else. It’s like Leviticus is saying, “If you have a problem with somebody, go talk to them.” Not everybody else in the neighborhood. Just go talk directly. I love the word. Directly, not indirectly. Talk directly to that person. </w:t>
      </w:r>
    </w:p>
    <w:p w14:paraId="77C8A309" w14:textId="77777777" w:rsidR="00343923" w:rsidRPr="00343923" w:rsidRDefault="00343923" w:rsidP="00343923">
      <w:pPr>
        <w:spacing w:line="276" w:lineRule="auto"/>
        <w:rPr>
          <w:rFonts w:ascii="Calibri" w:hAnsi="Calibri"/>
        </w:rPr>
      </w:pPr>
    </w:p>
    <w:p w14:paraId="67238EF9" w14:textId="77777777" w:rsidR="00343923" w:rsidRPr="00343923" w:rsidRDefault="00343923" w:rsidP="00343923">
      <w:pPr>
        <w:spacing w:line="276" w:lineRule="auto"/>
        <w:rPr>
          <w:rFonts w:ascii="Calibri" w:hAnsi="Calibri"/>
        </w:rPr>
      </w:pPr>
      <w:r w:rsidRPr="00343923">
        <w:rPr>
          <w:rFonts w:ascii="Calibri" w:hAnsi="Calibri"/>
        </w:rPr>
        <w:t xml:space="preserve">When husbands and wives talk, things are more likely to be resolved. When coworkers talk, resolution is more possible. When people don't talk, people hold grudges and hate each other. How many things could be resolved if people would just talk? “They know how I feel.” Are they a mind reader? “They should know because I dropped some hints.” Talk directly. </w:t>
      </w:r>
    </w:p>
    <w:p w14:paraId="5A30C64A" w14:textId="77777777" w:rsidR="00343923" w:rsidRPr="00343923" w:rsidRDefault="00343923" w:rsidP="00343923">
      <w:pPr>
        <w:spacing w:line="276" w:lineRule="auto"/>
        <w:rPr>
          <w:rFonts w:ascii="Calibri" w:hAnsi="Calibri"/>
        </w:rPr>
      </w:pPr>
    </w:p>
    <w:p w14:paraId="1C33EAF0" w14:textId="77777777" w:rsidR="00343923" w:rsidRPr="00343923" w:rsidRDefault="00343923" w:rsidP="00343923">
      <w:pPr>
        <w:spacing w:line="276" w:lineRule="auto"/>
        <w:rPr>
          <w:rFonts w:ascii="Calibri" w:hAnsi="Calibri"/>
        </w:rPr>
      </w:pPr>
      <w:r w:rsidRPr="00343923">
        <w:rPr>
          <w:rFonts w:ascii="Calibri" w:hAnsi="Calibri"/>
        </w:rPr>
        <w:t>“Don't secretly hate your neighbor. If you have something against him, get it out into the open; otherwise you're an accomplice in his guilt” (Leviticus 19:17, The Message).</w:t>
      </w:r>
    </w:p>
    <w:p w14:paraId="0EC8BBCD" w14:textId="77777777" w:rsidR="00343923" w:rsidRPr="00343923" w:rsidRDefault="00343923" w:rsidP="00343923">
      <w:pPr>
        <w:spacing w:line="276" w:lineRule="auto"/>
        <w:rPr>
          <w:rFonts w:ascii="Calibri" w:hAnsi="Calibri"/>
        </w:rPr>
      </w:pPr>
    </w:p>
    <w:p w14:paraId="45D96D4E" w14:textId="77777777" w:rsidR="00343923" w:rsidRPr="00343923" w:rsidRDefault="00343923" w:rsidP="00343923">
      <w:pPr>
        <w:spacing w:line="276" w:lineRule="auto"/>
        <w:rPr>
          <w:rFonts w:ascii="Calibri" w:hAnsi="Calibri"/>
        </w:rPr>
      </w:pPr>
      <w:r w:rsidRPr="00343923">
        <w:rPr>
          <w:rFonts w:ascii="Calibri" w:hAnsi="Calibri"/>
        </w:rPr>
        <w:t xml:space="preserve">You're wrong too. Just go talk to him. </w:t>
      </w:r>
    </w:p>
    <w:p w14:paraId="41432E44" w14:textId="77777777" w:rsidR="00343923" w:rsidRPr="00343923" w:rsidRDefault="00343923" w:rsidP="00343923">
      <w:pPr>
        <w:spacing w:line="276" w:lineRule="auto"/>
        <w:rPr>
          <w:rFonts w:ascii="Calibri" w:hAnsi="Calibri"/>
        </w:rPr>
      </w:pPr>
    </w:p>
    <w:p w14:paraId="4952B3E1" w14:textId="77777777" w:rsidR="00343923" w:rsidRPr="00343923" w:rsidRDefault="00343923" w:rsidP="00343923">
      <w:pPr>
        <w:spacing w:line="276" w:lineRule="auto"/>
        <w:rPr>
          <w:rFonts w:ascii="Calibri" w:hAnsi="Calibri"/>
        </w:rPr>
      </w:pPr>
      <w:r w:rsidRPr="00343923">
        <w:rPr>
          <w:rFonts w:ascii="Calibri" w:hAnsi="Calibri"/>
        </w:rPr>
        <w:lastRenderedPageBreak/>
        <w:t xml:space="preserve">Don't harbor hatred. Hatred that is built up over time grows like a cancer. It's nasty. It's sinister. Don't let it build up. Don't harbor hatred in your heart. </w:t>
      </w:r>
    </w:p>
    <w:p w14:paraId="04CB9C07" w14:textId="77777777" w:rsidR="00343923" w:rsidRPr="00343923" w:rsidRDefault="00343923" w:rsidP="00343923">
      <w:pPr>
        <w:spacing w:line="276" w:lineRule="auto"/>
        <w:rPr>
          <w:rFonts w:ascii="Calibri" w:hAnsi="Calibri"/>
        </w:rPr>
      </w:pPr>
    </w:p>
    <w:p w14:paraId="122D717E" w14:textId="77777777" w:rsidR="00343923" w:rsidRPr="00343923" w:rsidRDefault="00343923" w:rsidP="00343923">
      <w:pPr>
        <w:spacing w:line="276" w:lineRule="auto"/>
        <w:rPr>
          <w:rFonts w:ascii="Calibri" w:hAnsi="Calibri"/>
        </w:rPr>
      </w:pPr>
      <w:r w:rsidRPr="00343923">
        <w:rPr>
          <w:rFonts w:ascii="Calibri" w:hAnsi="Calibri"/>
        </w:rPr>
        <w:t xml:space="preserve">Here's the resolution: I resolve to release the person who has wronged me. Forgiveness. I want to walk in forgiveness. </w:t>
      </w:r>
    </w:p>
    <w:p w14:paraId="7467A40B" w14:textId="77777777" w:rsidR="00343923" w:rsidRPr="00343923" w:rsidRDefault="00343923" w:rsidP="00343923">
      <w:pPr>
        <w:spacing w:line="276" w:lineRule="auto"/>
        <w:rPr>
          <w:rFonts w:ascii="Calibri" w:hAnsi="Calibri"/>
        </w:rPr>
      </w:pPr>
    </w:p>
    <w:p w14:paraId="470D3FD1" w14:textId="77777777" w:rsidR="00343923" w:rsidRPr="00343923" w:rsidRDefault="00343923" w:rsidP="00343923">
      <w:pPr>
        <w:spacing w:line="276" w:lineRule="auto"/>
        <w:rPr>
          <w:rFonts w:ascii="Calibri" w:hAnsi="Calibri"/>
          <w:b/>
          <w:bCs/>
        </w:rPr>
      </w:pPr>
      <w:r w:rsidRPr="00343923">
        <w:rPr>
          <w:rFonts w:ascii="Calibri" w:hAnsi="Calibri"/>
          <w:b/>
          <w:bCs/>
        </w:rPr>
        <w:t>4. EXTEND GRACE</w:t>
      </w:r>
    </w:p>
    <w:p w14:paraId="62561EA6" w14:textId="77777777" w:rsidR="00343923" w:rsidRPr="00343923" w:rsidRDefault="00343923" w:rsidP="00343923">
      <w:pPr>
        <w:spacing w:line="276" w:lineRule="auto"/>
        <w:rPr>
          <w:rFonts w:ascii="Calibri" w:hAnsi="Calibri"/>
          <w:b/>
          <w:bCs/>
        </w:rPr>
      </w:pPr>
    </w:p>
    <w:p w14:paraId="1CE2AB76" w14:textId="55A9BF21" w:rsidR="00343923" w:rsidRPr="00343923" w:rsidRDefault="00343923" w:rsidP="00343923">
      <w:pPr>
        <w:spacing w:line="276" w:lineRule="auto"/>
        <w:rPr>
          <w:rFonts w:ascii="Calibri" w:hAnsi="Calibri"/>
        </w:rPr>
      </w:pPr>
      <w:r w:rsidRPr="00343923">
        <w:rPr>
          <w:rFonts w:ascii="Calibri" w:hAnsi="Calibri"/>
        </w:rPr>
        <w:t xml:space="preserve">Closely related to forgiveness is extending grace. </w:t>
      </w:r>
      <w:r w:rsidR="00872E3D">
        <w:rPr>
          <w:rFonts w:ascii="Calibri" w:hAnsi="Calibri"/>
        </w:rPr>
        <w:t>You</w:t>
      </w:r>
      <w:r w:rsidRPr="00343923">
        <w:rPr>
          <w:rFonts w:ascii="Calibri" w:hAnsi="Calibri"/>
        </w:rPr>
        <w:t xml:space="preserve"> will never extend grace to somebody who you cannot forgive.</w:t>
      </w:r>
    </w:p>
    <w:p w14:paraId="3ED88996" w14:textId="77777777" w:rsidR="00343923" w:rsidRPr="00343923" w:rsidRDefault="00343923" w:rsidP="00343923">
      <w:pPr>
        <w:spacing w:line="276" w:lineRule="auto"/>
        <w:rPr>
          <w:rFonts w:ascii="Calibri" w:hAnsi="Calibri"/>
        </w:rPr>
      </w:pPr>
    </w:p>
    <w:p w14:paraId="1423106B" w14:textId="77777777" w:rsidR="00343923" w:rsidRPr="00343923" w:rsidRDefault="00343923" w:rsidP="00343923">
      <w:pPr>
        <w:spacing w:line="276" w:lineRule="auto"/>
        <w:rPr>
          <w:rFonts w:ascii="Calibri" w:hAnsi="Calibri"/>
        </w:rPr>
      </w:pPr>
      <w:r w:rsidRPr="00343923">
        <w:rPr>
          <w:rFonts w:ascii="Calibri" w:hAnsi="Calibri"/>
        </w:rPr>
        <w:t>“Do not take revenge or bear a grudge against members of your community, but love your neighbor as yourself; I am the Lord” (Leviticus 19:18).</w:t>
      </w:r>
    </w:p>
    <w:p w14:paraId="203992F1" w14:textId="77777777" w:rsidR="00343923" w:rsidRPr="00343923" w:rsidRDefault="00343923" w:rsidP="00343923">
      <w:pPr>
        <w:spacing w:line="276" w:lineRule="auto"/>
        <w:rPr>
          <w:rFonts w:ascii="Calibri" w:hAnsi="Calibri"/>
        </w:rPr>
      </w:pPr>
    </w:p>
    <w:p w14:paraId="5BC6F89F" w14:textId="77777777" w:rsidR="00343923" w:rsidRPr="00343923" w:rsidRDefault="00343923" w:rsidP="00343923">
      <w:pPr>
        <w:spacing w:line="276" w:lineRule="auto"/>
        <w:rPr>
          <w:rFonts w:ascii="Calibri" w:hAnsi="Calibri"/>
        </w:rPr>
      </w:pPr>
      <w:r w:rsidRPr="00343923">
        <w:rPr>
          <w:rFonts w:ascii="Calibri" w:hAnsi="Calibri"/>
        </w:rPr>
        <w:t xml:space="preserve">Extending grace. What if we replaced revenge with grace? </w:t>
      </w:r>
    </w:p>
    <w:p w14:paraId="7B3CDA21" w14:textId="77777777" w:rsidR="00343923" w:rsidRPr="00343923" w:rsidRDefault="00343923" w:rsidP="00343923">
      <w:pPr>
        <w:spacing w:line="276" w:lineRule="auto"/>
        <w:rPr>
          <w:rFonts w:ascii="Calibri" w:hAnsi="Calibri"/>
        </w:rPr>
      </w:pPr>
    </w:p>
    <w:p w14:paraId="6889132E" w14:textId="77777777" w:rsidR="00343923" w:rsidRPr="00343923" w:rsidRDefault="00343923" w:rsidP="00343923">
      <w:pPr>
        <w:spacing w:line="276" w:lineRule="auto"/>
        <w:rPr>
          <w:rFonts w:ascii="Calibri" w:hAnsi="Calibri"/>
        </w:rPr>
      </w:pPr>
      <w:r w:rsidRPr="00343923">
        <w:rPr>
          <w:rFonts w:ascii="Calibri" w:hAnsi="Calibri"/>
        </w:rPr>
        <w:t>What is grace? Grace is getting what you don't deserve. Extending grace. I know they don't deserve it. I know they're difficult. But God has called you to live by a higher standard. Extending grace.</w:t>
      </w:r>
    </w:p>
    <w:p w14:paraId="6DB1BAD4" w14:textId="77777777" w:rsidR="00343923" w:rsidRPr="00343923" w:rsidRDefault="00343923" w:rsidP="00343923">
      <w:pPr>
        <w:spacing w:line="276" w:lineRule="auto"/>
        <w:rPr>
          <w:rFonts w:ascii="Calibri" w:hAnsi="Calibri"/>
        </w:rPr>
      </w:pPr>
    </w:p>
    <w:p w14:paraId="56593F2A" w14:textId="77777777" w:rsidR="00343923" w:rsidRPr="00343923" w:rsidRDefault="00343923" w:rsidP="00343923">
      <w:pPr>
        <w:spacing w:line="276" w:lineRule="auto"/>
        <w:rPr>
          <w:rFonts w:ascii="Calibri" w:hAnsi="Calibri"/>
        </w:rPr>
      </w:pPr>
      <w:r w:rsidRPr="00343923">
        <w:rPr>
          <w:rFonts w:ascii="Calibri" w:hAnsi="Calibri"/>
        </w:rPr>
        <w:t xml:space="preserve">Instead of praying for people's damnation, maybe we should pray for their salvation. Let’s not be consumed by revenge. Let God settle the score. </w:t>
      </w:r>
    </w:p>
    <w:p w14:paraId="38D91AAE" w14:textId="77777777" w:rsidR="00343923" w:rsidRPr="00343923" w:rsidRDefault="00343923" w:rsidP="00343923">
      <w:pPr>
        <w:spacing w:line="276" w:lineRule="auto"/>
        <w:rPr>
          <w:rFonts w:ascii="Calibri" w:hAnsi="Calibri"/>
        </w:rPr>
      </w:pPr>
    </w:p>
    <w:p w14:paraId="7BE158AD" w14:textId="44DA54DA" w:rsidR="00343923" w:rsidRPr="00343923" w:rsidRDefault="00343923" w:rsidP="00343923">
      <w:pPr>
        <w:spacing w:line="276" w:lineRule="auto"/>
        <w:rPr>
          <w:rFonts w:ascii="Calibri" w:hAnsi="Calibri"/>
        </w:rPr>
      </w:pPr>
      <w:r w:rsidRPr="00343923">
        <w:rPr>
          <w:rFonts w:ascii="Calibri" w:hAnsi="Calibri"/>
        </w:rPr>
        <w:t>The greatest example that I can think of in the Old Testament is King David. King David has been anointed. He's going to be the successor to Saul. Saul doesn't like it. Saul tries to kill David. He chases him around for a few years. David is hiding out in caves and living like an exile. David has two opportunities to kill Saul</w:t>
      </w:r>
      <w:r w:rsidR="00207298">
        <w:rPr>
          <w:rFonts w:ascii="Calibri" w:hAnsi="Calibri"/>
        </w:rPr>
        <w:t xml:space="preserve"> </w:t>
      </w:r>
      <w:r w:rsidRPr="00343923">
        <w:rPr>
          <w:rFonts w:ascii="Calibri" w:hAnsi="Calibri"/>
        </w:rPr>
        <w:t>and he doesn't do it. Why would David not defend himself? Why would David not take his life? This guy is his enemy; he’s trying to kill him! Because David respected God's authority. He said, “If Saul is going to fall, it's going to be between him and God. I don't have to put my thumb on the scale. God is going to take care of Saul. If Saul ruins his own life (which he did), Saul is going to do what Saul does and he's going to jump off the cliff. But I'm not going to be a part of trying to go around the person that God has anointed to be the king of Israel. If God chooses to not have Saul as the king of Israel, then I'm ready to go. But until then, I'm not going to do it.” Extending grace.</w:t>
      </w:r>
    </w:p>
    <w:p w14:paraId="0F13F264" w14:textId="77777777" w:rsidR="00343923" w:rsidRPr="00343923" w:rsidRDefault="00343923" w:rsidP="00343923">
      <w:pPr>
        <w:spacing w:line="276" w:lineRule="auto"/>
        <w:rPr>
          <w:rFonts w:ascii="Calibri" w:hAnsi="Calibri"/>
        </w:rPr>
      </w:pPr>
    </w:p>
    <w:p w14:paraId="0B469E74" w14:textId="77777777" w:rsidR="00343923" w:rsidRPr="00343923" w:rsidRDefault="00343923" w:rsidP="00343923">
      <w:pPr>
        <w:spacing w:line="276" w:lineRule="auto"/>
        <w:rPr>
          <w:rFonts w:ascii="Calibri" w:hAnsi="Calibri"/>
        </w:rPr>
      </w:pPr>
      <w:r w:rsidRPr="00343923">
        <w:rPr>
          <w:rFonts w:ascii="Calibri" w:hAnsi="Calibri"/>
        </w:rPr>
        <w:t xml:space="preserve">Who in your life does God want you to extend grace to? Let God settle the score. </w:t>
      </w:r>
    </w:p>
    <w:p w14:paraId="2F397D7E" w14:textId="77777777" w:rsidR="00343923" w:rsidRPr="00343923" w:rsidRDefault="00343923" w:rsidP="00343923">
      <w:pPr>
        <w:spacing w:line="276" w:lineRule="auto"/>
        <w:rPr>
          <w:rFonts w:ascii="Calibri" w:hAnsi="Calibri"/>
        </w:rPr>
      </w:pPr>
    </w:p>
    <w:p w14:paraId="4B900AD6" w14:textId="2E57E5BF" w:rsidR="00343923" w:rsidRPr="00343923" w:rsidRDefault="00343923" w:rsidP="00343923">
      <w:pPr>
        <w:spacing w:line="276" w:lineRule="auto"/>
        <w:rPr>
          <w:rFonts w:ascii="Calibri" w:hAnsi="Calibri"/>
        </w:rPr>
      </w:pPr>
      <w:r w:rsidRPr="00343923">
        <w:rPr>
          <w:rFonts w:ascii="Calibri" w:hAnsi="Calibri"/>
        </w:rPr>
        <w:lastRenderedPageBreak/>
        <w:t>Extending grace doesn't suggest that you weren't hurt or wrong</w:t>
      </w:r>
      <w:r w:rsidR="00207298">
        <w:rPr>
          <w:rFonts w:ascii="Calibri" w:hAnsi="Calibri"/>
        </w:rPr>
        <w:t>ed</w:t>
      </w:r>
      <w:r w:rsidRPr="00343923">
        <w:rPr>
          <w:rFonts w:ascii="Calibri" w:hAnsi="Calibri"/>
        </w:rPr>
        <w:t>. It simply means that you have too much ahead of your life to expend more energy looking back. Extending grace doesn't mean that you're weak. In fact, it takes a lot of strength and spiritual stamina to extend grace. Extending grace helps you gain a glimpse into what God does with our own sin. When He sent His Son</w:t>
      </w:r>
      <w:r w:rsidR="00207298">
        <w:rPr>
          <w:rFonts w:ascii="Calibri" w:hAnsi="Calibri"/>
        </w:rPr>
        <w:t>,</w:t>
      </w:r>
      <w:r w:rsidRPr="00343923">
        <w:rPr>
          <w:rFonts w:ascii="Calibri" w:hAnsi="Calibri"/>
        </w:rPr>
        <w:t xml:space="preserve"> Jesus</w:t>
      </w:r>
      <w:r w:rsidR="00207298">
        <w:rPr>
          <w:rFonts w:ascii="Calibri" w:hAnsi="Calibri"/>
        </w:rPr>
        <w:t>,</w:t>
      </w:r>
      <w:r w:rsidRPr="00343923">
        <w:rPr>
          <w:rFonts w:ascii="Calibri" w:hAnsi="Calibri"/>
        </w:rPr>
        <w:t xml:space="preserve"> to die on the cross and rise from the grave again, God wrote our sin off through the </w:t>
      </w:r>
      <w:r w:rsidR="00207298">
        <w:rPr>
          <w:rFonts w:ascii="Calibri" w:hAnsi="Calibri"/>
        </w:rPr>
        <w:t>P</w:t>
      </w:r>
      <w:r w:rsidRPr="00343923">
        <w:rPr>
          <w:rFonts w:ascii="Calibri" w:hAnsi="Calibri"/>
        </w:rPr>
        <w:t xml:space="preserve">erson of Jesus and He extended grace to us. </w:t>
      </w:r>
    </w:p>
    <w:p w14:paraId="6FFC9931" w14:textId="77777777" w:rsidR="00343923" w:rsidRPr="00343923" w:rsidRDefault="00343923" w:rsidP="00343923">
      <w:pPr>
        <w:spacing w:line="276" w:lineRule="auto"/>
        <w:rPr>
          <w:rFonts w:ascii="Calibri" w:hAnsi="Calibri"/>
        </w:rPr>
      </w:pPr>
    </w:p>
    <w:p w14:paraId="415BB9D3" w14:textId="77777777" w:rsidR="00207298" w:rsidRDefault="00343923" w:rsidP="00343923">
      <w:pPr>
        <w:spacing w:line="276" w:lineRule="auto"/>
        <w:rPr>
          <w:rFonts w:ascii="Calibri" w:hAnsi="Calibri"/>
        </w:rPr>
      </w:pPr>
      <w:r w:rsidRPr="00343923">
        <w:rPr>
          <w:rFonts w:ascii="Calibri" w:hAnsi="Calibri"/>
        </w:rPr>
        <w:t xml:space="preserve">I resolve to extend grace when I want to get even. </w:t>
      </w:r>
    </w:p>
    <w:p w14:paraId="20D0AD8E" w14:textId="77777777" w:rsidR="00207298" w:rsidRDefault="00207298" w:rsidP="00343923">
      <w:pPr>
        <w:spacing w:line="276" w:lineRule="auto"/>
        <w:rPr>
          <w:rFonts w:ascii="Calibri" w:hAnsi="Calibri"/>
        </w:rPr>
      </w:pPr>
    </w:p>
    <w:p w14:paraId="488DEAC1" w14:textId="76F49A4F" w:rsidR="00343923" w:rsidRPr="00343923" w:rsidRDefault="00343923" w:rsidP="00343923">
      <w:pPr>
        <w:spacing w:line="276" w:lineRule="auto"/>
        <w:rPr>
          <w:rFonts w:ascii="Calibri" w:hAnsi="Calibri"/>
        </w:rPr>
      </w:pPr>
      <w:r w:rsidRPr="00343923">
        <w:rPr>
          <w:rFonts w:ascii="Calibri" w:hAnsi="Calibri"/>
        </w:rPr>
        <w:t xml:space="preserve">It's true that people suck. Relationships are hard. Relationships can bring the highest of highs and the lowest of lows. But let's determine in our spirit that we will show love, that we will edify, that we will forgive, and that we will extend grace. Because that is the standard that God has called us to. </w:t>
      </w:r>
    </w:p>
    <w:p w14:paraId="0773D4FE" w14:textId="77777777" w:rsidR="00343923" w:rsidRPr="00343923" w:rsidRDefault="00343923" w:rsidP="00343923">
      <w:pPr>
        <w:spacing w:line="276" w:lineRule="auto"/>
        <w:rPr>
          <w:rFonts w:ascii="Calibri" w:hAnsi="Calibri"/>
        </w:rPr>
      </w:pPr>
      <w:r w:rsidRPr="00343923">
        <w:rPr>
          <w:rFonts w:ascii="Calibri" w:hAnsi="Calibri"/>
        </w:rPr>
        <w:br w:type="page"/>
      </w:r>
    </w:p>
    <w:p w14:paraId="01BED6D0" w14:textId="77777777" w:rsidR="00343923" w:rsidRPr="00343923" w:rsidRDefault="00343923" w:rsidP="00343923">
      <w:pPr>
        <w:spacing w:line="276" w:lineRule="auto"/>
        <w:rPr>
          <w:rFonts w:ascii="Calibri" w:hAnsi="Calibri"/>
          <w:b/>
          <w:bCs/>
          <w:sz w:val="28"/>
          <w:szCs w:val="28"/>
          <w:u w:val="single"/>
        </w:rPr>
      </w:pPr>
      <w:r w:rsidRPr="00343923">
        <w:rPr>
          <w:rFonts w:ascii="Calibri" w:hAnsi="Calibri"/>
          <w:b/>
          <w:bCs/>
          <w:sz w:val="28"/>
          <w:szCs w:val="28"/>
          <w:u w:val="single"/>
        </w:rPr>
        <w:lastRenderedPageBreak/>
        <w:t>OUTLINE</w:t>
      </w:r>
    </w:p>
    <w:p w14:paraId="1143A86E" w14:textId="77777777" w:rsidR="00343923" w:rsidRPr="00343923" w:rsidRDefault="00343923" w:rsidP="00343923">
      <w:pPr>
        <w:spacing w:line="276" w:lineRule="auto"/>
        <w:rPr>
          <w:rFonts w:ascii="Calibri" w:hAnsi="Calibri"/>
          <w:b/>
          <w:bCs/>
          <w:u w:val="single"/>
        </w:rPr>
      </w:pPr>
    </w:p>
    <w:p w14:paraId="6BA146A6" w14:textId="77777777" w:rsidR="00343923" w:rsidRPr="00343923" w:rsidRDefault="00343923" w:rsidP="00343923">
      <w:pPr>
        <w:spacing w:line="276" w:lineRule="auto"/>
        <w:rPr>
          <w:rFonts w:ascii="Calibri" w:hAnsi="Calibri"/>
        </w:rPr>
      </w:pPr>
      <w:r w:rsidRPr="00343923">
        <w:rPr>
          <w:rFonts w:ascii="Calibri" w:hAnsi="Calibri"/>
        </w:rPr>
        <w:t>“You must not go about spreading slander among your people; you must not jeopardize your neighbor’s life; I am the Lord. ‘Do not harbor hatred against your brother. Rebuke your neighbor directly, and you will not incur guilt because of him. Do not take revenge or bear a grudge against members of your community, but love your neighbor as yourself; I am the Lord.’”</w:t>
      </w:r>
    </w:p>
    <w:p w14:paraId="2520321C" w14:textId="77777777" w:rsidR="00343923" w:rsidRPr="00343923" w:rsidRDefault="00343923" w:rsidP="00343923">
      <w:pPr>
        <w:spacing w:line="276" w:lineRule="auto"/>
        <w:rPr>
          <w:rFonts w:ascii="Calibri" w:hAnsi="Calibri"/>
        </w:rPr>
      </w:pPr>
      <w:r w:rsidRPr="00343923">
        <w:rPr>
          <w:rFonts w:ascii="Calibri" w:hAnsi="Calibri"/>
        </w:rPr>
        <w:t>Leviticus 19:16-18 (CSB)</w:t>
      </w:r>
    </w:p>
    <w:p w14:paraId="5F2F33E9" w14:textId="726171B3" w:rsidR="00343923" w:rsidRPr="00322C76" w:rsidRDefault="00322C76" w:rsidP="00343923">
      <w:pPr>
        <w:spacing w:line="276" w:lineRule="auto"/>
        <w:rPr>
          <w:rFonts w:ascii="Calibri" w:hAnsi="Calibri"/>
          <w:i/>
          <w:iCs/>
        </w:rPr>
      </w:pPr>
      <w:r>
        <w:rPr>
          <w:rFonts w:ascii="Calibri" w:hAnsi="Calibri"/>
        </w:rPr>
        <w:br/>
      </w:r>
      <w:r w:rsidRPr="00322C76">
        <w:rPr>
          <w:rFonts w:ascii="Calibri" w:hAnsi="Calibri"/>
          <w:i/>
          <w:iCs/>
        </w:rPr>
        <w:t>Next level relationships require me to…</w:t>
      </w:r>
      <w:r>
        <w:rPr>
          <w:rFonts w:ascii="Calibri" w:hAnsi="Calibri"/>
          <w:i/>
          <w:iCs/>
        </w:rPr>
        <w:br/>
      </w:r>
    </w:p>
    <w:p w14:paraId="30E76662" w14:textId="77777777" w:rsidR="00343923" w:rsidRPr="00343923" w:rsidRDefault="00343923" w:rsidP="00343923">
      <w:pPr>
        <w:spacing w:line="276" w:lineRule="auto"/>
        <w:rPr>
          <w:rFonts w:ascii="Calibri" w:hAnsi="Calibri"/>
        </w:rPr>
      </w:pPr>
      <w:r w:rsidRPr="00343923">
        <w:rPr>
          <w:rFonts w:ascii="Calibri" w:hAnsi="Calibri"/>
          <w:b/>
          <w:bCs/>
        </w:rPr>
        <w:t>1. LOVE</w:t>
      </w:r>
    </w:p>
    <w:p w14:paraId="384F974B" w14:textId="77777777" w:rsidR="00343923" w:rsidRPr="00343923" w:rsidRDefault="00343923" w:rsidP="00343923">
      <w:pPr>
        <w:spacing w:line="276" w:lineRule="auto"/>
        <w:rPr>
          <w:rFonts w:ascii="Calibri" w:hAnsi="Calibri"/>
        </w:rPr>
      </w:pPr>
    </w:p>
    <w:p w14:paraId="606BDBFB" w14:textId="77777777" w:rsidR="00343923" w:rsidRPr="00343923" w:rsidRDefault="00343923" w:rsidP="00343923">
      <w:pPr>
        <w:spacing w:line="276" w:lineRule="auto"/>
        <w:rPr>
          <w:rFonts w:ascii="Calibri" w:hAnsi="Calibri"/>
        </w:rPr>
      </w:pPr>
      <w:r w:rsidRPr="00343923">
        <w:rPr>
          <w:rFonts w:ascii="Calibri" w:hAnsi="Calibri"/>
        </w:rPr>
        <w:t>“Do not take revenge or bear a grudge against members of your community, but love your neighbor as yourself; I am the Lord. “</w:t>
      </w:r>
    </w:p>
    <w:p w14:paraId="24E30DD1" w14:textId="77777777" w:rsidR="00343923" w:rsidRPr="00343923" w:rsidRDefault="00343923" w:rsidP="00343923">
      <w:pPr>
        <w:spacing w:line="276" w:lineRule="auto"/>
        <w:rPr>
          <w:rFonts w:ascii="Calibri" w:hAnsi="Calibri"/>
        </w:rPr>
      </w:pPr>
      <w:r w:rsidRPr="00343923">
        <w:rPr>
          <w:rFonts w:ascii="Calibri" w:hAnsi="Calibri"/>
        </w:rPr>
        <w:t>Leviticus 19:18 (CSB)</w:t>
      </w:r>
    </w:p>
    <w:p w14:paraId="3595D867" w14:textId="77777777" w:rsidR="00343923" w:rsidRPr="00343923" w:rsidRDefault="00343923" w:rsidP="00343923">
      <w:pPr>
        <w:spacing w:line="276" w:lineRule="auto"/>
        <w:rPr>
          <w:rFonts w:ascii="Calibri" w:hAnsi="Calibri"/>
        </w:rPr>
      </w:pPr>
    </w:p>
    <w:p w14:paraId="509BBA37" w14:textId="77777777" w:rsidR="00343923" w:rsidRPr="00343923" w:rsidRDefault="00343923" w:rsidP="00343923">
      <w:pPr>
        <w:spacing w:line="276" w:lineRule="auto"/>
        <w:rPr>
          <w:rFonts w:ascii="Calibri" w:hAnsi="Calibri"/>
        </w:rPr>
      </w:pPr>
      <w:r w:rsidRPr="00343923">
        <w:rPr>
          <w:rFonts w:ascii="Calibri" w:hAnsi="Calibri"/>
        </w:rPr>
        <w:t>“The commandments: Do not commit adultery, do not murder, do not steal, do not covet, and if there is any other commandment-all are summed up by this: Love your neighbor as yourself.”</w:t>
      </w:r>
    </w:p>
    <w:p w14:paraId="01439ECF" w14:textId="77777777" w:rsidR="00343923" w:rsidRPr="00343923" w:rsidRDefault="00343923" w:rsidP="00343923">
      <w:pPr>
        <w:spacing w:line="276" w:lineRule="auto"/>
        <w:rPr>
          <w:rFonts w:ascii="Calibri" w:hAnsi="Calibri"/>
        </w:rPr>
      </w:pPr>
      <w:r w:rsidRPr="00343923">
        <w:rPr>
          <w:rFonts w:ascii="Calibri" w:hAnsi="Calibri"/>
        </w:rPr>
        <w:t>Romans 13:9 (CSB)</w:t>
      </w:r>
    </w:p>
    <w:p w14:paraId="1A3021F9" w14:textId="77777777" w:rsidR="00343923" w:rsidRPr="00343923" w:rsidRDefault="00343923" w:rsidP="00343923">
      <w:pPr>
        <w:spacing w:line="276" w:lineRule="auto"/>
        <w:rPr>
          <w:rFonts w:ascii="Calibri" w:hAnsi="Calibri"/>
          <w:b/>
          <w:bCs/>
        </w:rPr>
      </w:pPr>
    </w:p>
    <w:p w14:paraId="43941ED5" w14:textId="77777777" w:rsidR="00343923" w:rsidRPr="00343923" w:rsidRDefault="00343923" w:rsidP="00343923">
      <w:pPr>
        <w:spacing w:line="276" w:lineRule="auto"/>
        <w:rPr>
          <w:rFonts w:ascii="Calibri" w:hAnsi="Calibri"/>
        </w:rPr>
      </w:pPr>
      <w:r w:rsidRPr="00343923">
        <w:rPr>
          <w:rFonts w:ascii="Calibri" w:hAnsi="Calibri"/>
          <w:b/>
          <w:bCs/>
        </w:rPr>
        <w:t>2. EDIFY</w:t>
      </w:r>
    </w:p>
    <w:p w14:paraId="246F9A66" w14:textId="77777777" w:rsidR="00343923" w:rsidRPr="00343923" w:rsidRDefault="00343923" w:rsidP="00343923">
      <w:pPr>
        <w:spacing w:line="276" w:lineRule="auto"/>
        <w:rPr>
          <w:rFonts w:ascii="Calibri" w:hAnsi="Calibri"/>
        </w:rPr>
      </w:pPr>
    </w:p>
    <w:p w14:paraId="68830216" w14:textId="77777777" w:rsidR="00343923" w:rsidRPr="00343923" w:rsidRDefault="00343923" w:rsidP="00343923">
      <w:pPr>
        <w:spacing w:line="276" w:lineRule="auto"/>
        <w:rPr>
          <w:rFonts w:ascii="Calibri" w:hAnsi="Calibri"/>
        </w:rPr>
      </w:pPr>
      <w:r w:rsidRPr="00343923">
        <w:rPr>
          <w:rFonts w:ascii="Calibri" w:hAnsi="Calibri"/>
        </w:rPr>
        <w:t>“You must not go about spreading slander among your people; you must not jeopardize your neighbor’s life; I am the Lord.”</w:t>
      </w:r>
    </w:p>
    <w:p w14:paraId="04F3E754" w14:textId="77777777" w:rsidR="00343923" w:rsidRPr="00343923" w:rsidRDefault="00343923" w:rsidP="00343923">
      <w:pPr>
        <w:spacing w:line="276" w:lineRule="auto"/>
        <w:rPr>
          <w:rFonts w:ascii="Calibri" w:hAnsi="Calibri"/>
        </w:rPr>
      </w:pPr>
      <w:r w:rsidRPr="00343923">
        <w:rPr>
          <w:rFonts w:ascii="Calibri" w:hAnsi="Calibri"/>
        </w:rPr>
        <w:t>Leviticus 19:16 (CSB)</w:t>
      </w:r>
    </w:p>
    <w:p w14:paraId="1BFE331F" w14:textId="77777777" w:rsidR="00343923" w:rsidRPr="00343923" w:rsidRDefault="00343923" w:rsidP="00343923">
      <w:pPr>
        <w:spacing w:line="276" w:lineRule="auto"/>
        <w:rPr>
          <w:rFonts w:ascii="Calibri" w:hAnsi="Calibri"/>
          <w:b/>
          <w:bCs/>
        </w:rPr>
      </w:pPr>
    </w:p>
    <w:p w14:paraId="01FBE92F" w14:textId="77777777" w:rsidR="00343923" w:rsidRPr="00343923" w:rsidRDefault="00343923" w:rsidP="00343923">
      <w:pPr>
        <w:spacing w:line="276" w:lineRule="auto"/>
        <w:rPr>
          <w:rFonts w:ascii="Calibri" w:hAnsi="Calibri"/>
        </w:rPr>
      </w:pPr>
      <w:r w:rsidRPr="00343923">
        <w:rPr>
          <w:rFonts w:ascii="Calibri" w:hAnsi="Calibri"/>
          <w:b/>
          <w:bCs/>
        </w:rPr>
        <w:t>3. FORGIVE</w:t>
      </w:r>
    </w:p>
    <w:p w14:paraId="382D570A" w14:textId="77777777" w:rsidR="00343923" w:rsidRPr="00343923" w:rsidRDefault="00343923" w:rsidP="00343923">
      <w:pPr>
        <w:spacing w:line="276" w:lineRule="auto"/>
        <w:rPr>
          <w:rFonts w:ascii="Calibri" w:hAnsi="Calibri"/>
        </w:rPr>
      </w:pPr>
    </w:p>
    <w:p w14:paraId="3E70DF7F" w14:textId="77777777" w:rsidR="00343923" w:rsidRPr="00343923" w:rsidRDefault="00343923" w:rsidP="00343923">
      <w:pPr>
        <w:spacing w:line="276" w:lineRule="auto"/>
        <w:rPr>
          <w:rFonts w:ascii="Calibri" w:hAnsi="Calibri"/>
        </w:rPr>
      </w:pPr>
      <w:r w:rsidRPr="00343923">
        <w:rPr>
          <w:rFonts w:ascii="Calibri" w:hAnsi="Calibri"/>
        </w:rPr>
        <w:t>“Do not harbor hatred against your brother. Rebuke your neighbor directly, and you will not incur guilt because of him.”</w:t>
      </w:r>
    </w:p>
    <w:p w14:paraId="0B3AD2D9" w14:textId="77777777" w:rsidR="00343923" w:rsidRPr="00343923" w:rsidRDefault="00343923" w:rsidP="00343923">
      <w:pPr>
        <w:spacing w:line="276" w:lineRule="auto"/>
        <w:rPr>
          <w:rFonts w:ascii="Calibri" w:hAnsi="Calibri"/>
        </w:rPr>
      </w:pPr>
      <w:r w:rsidRPr="00343923">
        <w:rPr>
          <w:rFonts w:ascii="Calibri" w:hAnsi="Calibri"/>
        </w:rPr>
        <w:t>Leviticus 19:17 (CSB)</w:t>
      </w:r>
    </w:p>
    <w:p w14:paraId="6AB77BC9" w14:textId="77777777" w:rsidR="00343923" w:rsidRPr="00343923" w:rsidRDefault="00343923" w:rsidP="00343923">
      <w:pPr>
        <w:spacing w:line="276" w:lineRule="auto"/>
        <w:rPr>
          <w:rFonts w:ascii="Calibri" w:hAnsi="Calibri"/>
          <w:b/>
          <w:bCs/>
        </w:rPr>
      </w:pPr>
    </w:p>
    <w:p w14:paraId="1C14CDA0" w14:textId="77777777" w:rsidR="00343923" w:rsidRPr="00343923" w:rsidRDefault="00343923" w:rsidP="00343923">
      <w:pPr>
        <w:spacing w:line="276" w:lineRule="auto"/>
        <w:rPr>
          <w:rFonts w:ascii="Calibri" w:hAnsi="Calibri"/>
        </w:rPr>
      </w:pPr>
      <w:r w:rsidRPr="00343923">
        <w:rPr>
          <w:rFonts w:ascii="Calibri" w:hAnsi="Calibri"/>
          <w:b/>
          <w:bCs/>
        </w:rPr>
        <w:t>4. EXTEND GRACE</w:t>
      </w:r>
    </w:p>
    <w:p w14:paraId="65213369" w14:textId="77777777" w:rsidR="00343923" w:rsidRPr="00343923" w:rsidRDefault="00343923" w:rsidP="00343923">
      <w:pPr>
        <w:spacing w:line="276" w:lineRule="auto"/>
        <w:rPr>
          <w:rFonts w:ascii="Calibri" w:hAnsi="Calibri"/>
        </w:rPr>
      </w:pPr>
    </w:p>
    <w:p w14:paraId="45BE3D81" w14:textId="77777777" w:rsidR="00343923" w:rsidRPr="00343923" w:rsidRDefault="00343923" w:rsidP="00343923">
      <w:pPr>
        <w:spacing w:line="276" w:lineRule="auto"/>
        <w:rPr>
          <w:rFonts w:ascii="Calibri" w:hAnsi="Calibri"/>
        </w:rPr>
      </w:pPr>
      <w:r w:rsidRPr="00343923">
        <w:rPr>
          <w:rFonts w:ascii="Calibri" w:hAnsi="Calibri"/>
        </w:rPr>
        <w:t>“Do not take revenge or bear a grudge against members of your community, but love your neighbor as yourself; I am the Lord. “</w:t>
      </w:r>
    </w:p>
    <w:p w14:paraId="2E4A4918" w14:textId="77777777" w:rsidR="00343923" w:rsidRPr="00343923" w:rsidRDefault="00343923" w:rsidP="00343923">
      <w:pPr>
        <w:spacing w:line="276" w:lineRule="auto"/>
        <w:rPr>
          <w:rFonts w:ascii="Calibri" w:hAnsi="Calibri"/>
        </w:rPr>
      </w:pPr>
      <w:r w:rsidRPr="00343923">
        <w:rPr>
          <w:rFonts w:ascii="Calibri" w:hAnsi="Calibri"/>
        </w:rPr>
        <w:lastRenderedPageBreak/>
        <w:t>Leviticus 19:18 (CSB)</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B87D4" w14:textId="77777777" w:rsidR="00D94448" w:rsidRDefault="00D94448">
      <w:r>
        <w:separator/>
      </w:r>
    </w:p>
  </w:endnote>
  <w:endnote w:type="continuationSeparator" w:id="0">
    <w:p w14:paraId="53D61199" w14:textId="77777777" w:rsidR="00D94448" w:rsidRDefault="00D94448">
      <w:r>
        <w:continuationSeparator/>
      </w:r>
    </w:p>
  </w:endnote>
  <w:endnote w:type="continuationNotice" w:id="1">
    <w:p w14:paraId="545D785C" w14:textId="77777777" w:rsidR="00D94448" w:rsidRDefault="00D94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0BCEE" w14:textId="77777777" w:rsidR="007276E1" w:rsidRDefault="00727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1982DAD4" w:rsidR="000D064C" w:rsidRPr="00E001F4" w:rsidRDefault="00A11D21" w:rsidP="00A11D21">
    <w:pPr>
      <w:pStyle w:val="Footer"/>
      <w:rPr>
        <w:rFonts w:ascii="Calibri" w:hAnsi="Calibri"/>
      </w:rPr>
    </w:pPr>
    <w:r>
      <w:rPr>
        <w:rFonts w:ascii="Calibri" w:hAnsi="Calibri"/>
        <w:b/>
        <w:bCs/>
      </w:rPr>
      <w:tab/>
    </w:r>
    <w:r w:rsidR="008C0CBE">
      <w:rPr>
        <w:rFonts w:ascii="Calibri" w:hAnsi="Calibri"/>
        <w:b/>
        <w:bCs/>
      </w:rPr>
      <w:t>Next Level</w:t>
    </w:r>
    <w:r w:rsidR="000D064C" w:rsidRPr="00E001F4">
      <w:rPr>
        <w:rFonts w:ascii="Calibri" w:hAnsi="Calibri"/>
        <w:b/>
        <w:bCs/>
      </w:rPr>
      <w:t>—</w:t>
    </w:r>
    <w:r w:rsidR="00343923">
      <w:rPr>
        <w:rFonts w:ascii="Calibri" w:hAnsi="Calibri"/>
        <w:b/>
        <w:bCs/>
      </w:rPr>
      <w:t>Relationship Goals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70BB8" w14:textId="77777777" w:rsidR="007276E1" w:rsidRDefault="00727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D823E" w14:textId="77777777" w:rsidR="00D94448" w:rsidRDefault="00D94448">
      <w:r>
        <w:separator/>
      </w:r>
    </w:p>
  </w:footnote>
  <w:footnote w:type="continuationSeparator" w:id="0">
    <w:p w14:paraId="66209484" w14:textId="77777777" w:rsidR="00D94448" w:rsidRDefault="00D94448">
      <w:r>
        <w:continuationSeparator/>
      </w:r>
    </w:p>
  </w:footnote>
  <w:footnote w:type="continuationNotice" w:id="1">
    <w:p w14:paraId="7B97F6CE" w14:textId="77777777" w:rsidR="00D94448" w:rsidRDefault="00D944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66E0"/>
    <w:rsid w:val="000A14EA"/>
    <w:rsid w:val="000A5122"/>
    <w:rsid w:val="000B327E"/>
    <w:rsid w:val="000C27DD"/>
    <w:rsid w:val="000D064C"/>
    <w:rsid w:val="000D6515"/>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07298"/>
    <w:rsid w:val="002252B6"/>
    <w:rsid w:val="002255D9"/>
    <w:rsid w:val="002358DC"/>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2C76"/>
    <w:rsid w:val="003259AC"/>
    <w:rsid w:val="00326B05"/>
    <w:rsid w:val="00327235"/>
    <w:rsid w:val="003351DD"/>
    <w:rsid w:val="003360D2"/>
    <w:rsid w:val="0034188B"/>
    <w:rsid w:val="00343923"/>
    <w:rsid w:val="00346C31"/>
    <w:rsid w:val="00367BC2"/>
    <w:rsid w:val="003749C4"/>
    <w:rsid w:val="00386B56"/>
    <w:rsid w:val="00394E73"/>
    <w:rsid w:val="00397EA2"/>
    <w:rsid w:val="003B4BBB"/>
    <w:rsid w:val="003C695F"/>
    <w:rsid w:val="003D2E36"/>
    <w:rsid w:val="003E0C7C"/>
    <w:rsid w:val="003E3313"/>
    <w:rsid w:val="003E6080"/>
    <w:rsid w:val="003F23DC"/>
    <w:rsid w:val="003F6FC6"/>
    <w:rsid w:val="00403663"/>
    <w:rsid w:val="00404A59"/>
    <w:rsid w:val="0042042A"/>
    <w:rsid w:val="00420DFE"/>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82FFE"/>
    <w:rsid w:val="00585F84"/>
    <w:rsid w:val="005922EB"/>
    <w:rsid w:val="005B2103"/>
    <w:rsid w:val="005B3057"/>
    <w:rsid w:val="005B43AA"/>
    <w:rsid w:val="005B5A7B"/>
    <w:rsid w:val="005C25AD"/>
    <w:rsid w:val="005D45B6"/>
    <w:rsid w:val="005E1B8C"/>
    <w:rsid w:val="005E3D64"/>
    <w:rsid w:val="005E7A87"/>
    <w:rsid w:val="0062720A"/>
    <w:rsid w:val="00631CBE"/>
    <w:rsid w:val="006652C7"/>
    <w:rsid w:val="006666D7"/>
    <w:rsid w:val="00672F9E"/>
    <w:rsid w:val="00676E96"/>
    <w:rsid w:val="006A01A4"/>
    <w:rsid w:val="006A24A7"/>
    <w:rsid w:val="006A6FCB"/>
    <w:rsid w:val="006A7C94"/>
    <w:rsid w:val="006B1A5C"/>
    <w:rsid w:val="006B7862"/>
    <w:rsid w:val="006C4559"/>
    <w:rsid w:val="006D24DF"/>
    <w:rsid w:val="006D3136"/>
    <w:rsid w:val="006D3F80"/>
    <w:rsid w:val="006D5364"/>
    <w:rsid w:val="006E255D"/>
    <w:rsid w:val="006E4F39"/>
    <w:rsid w:val="006E77E6"/>
    <w:rsid w:val="00702914"/>
    <w:rsid w:val="00713848"/>
    <w:rsid w:val="007276E1"/>
    <w:rsid w:val="007630E7"/>
    <w:rsid w:val="00791189"/>
    <w:rsid w:val="007960BA"/>
    <w:rsid w:val="007A6325"/>
    <w:rsid w:val="007C5C95"/>
    <w:rsid w:val="007E1319"/>
    <w:rsid w:val="007F5E3F"/>
    <w:rsid w:val="008073BF"/>
    <w:rsid w:val="00822AB9"/>
    <w:rsid w:val="008356BD"/>
    <w:rsid w:val="0084063F"/>
    <w:rsid w:val="00861BBA"/>
    <w:rsid w:val="008660EA"/>
    <w:rsid w:val="00866B7A"/>
    <w:rsid w:val="00870C4A"/>
    <w:rsid w:val="00872B1A"/>
    <w:rsid w:val="00872E3D"/>
    <w:rsid w:val="00873D30"/>
    <w:rsid w:val="00890144"/>
    <w:rsid w:val="00894E92"/>
    <w:rsid w:val="00895E2E"/>
    <w:rsid w:val="008B653B"/>
    <w:rsid w:val="008B7283"/>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2ACE"/>
    <w:rsid w:val="00A83591"/>
    <w:rsid w:val="00A837B0"/>
    <w:rsid w:val="00A93495"/>
    <w:rsid w:val="00AA5ED6"/>
    <w:rsid w:val="00AB12C5"/>
    <w:rsid w:val="00AC1B83"/>
    <w:rsid w:val="00AC36A8"/>
    <w:rsid w:val="00AD59D2"/>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32292"/>
    <w:rsid w:val="00C3572D"/>
    <w:rsid w:val="00C64E5E"/>
    <w:rsid w:val="00C67DA9"/>
    <w:rsid w:val="00C80B1C"/>
    <w:rsid w:val="00C86674"/>
    <w:rsid w:val="00CB2F64"/>
    <w:rsid w:val="00CC7FC1"/>
    <w:rsid w:val="00CD108B"/>
    <w:rsid w:val="00CD5C4A"/>
    <w:rsid w:val="00CE52CA"/>
    <w:rsid w:val="00CE6359"/>
    <w:rsid w:val="00CF45D3"/>
    <w:rsid w:val="00CF7248"/>
    <w:rsid w:val="00D16B5F"/>
    <w:rsid w:val="00D17448"/>
    <w:rsid w:val="00D2027F"/>
    <w:rsid w:val="00D21495"/>
    <w:rsid w:val="00D220DB"/>
    <w:rsid w:val="00D22877"/>
    <w:rsid w:val="00D22EE5"/>
    <w:rsid w:val="00D3614E"/>
    <w:rsid w:val="00D373B7"/>
    <w:rsid w:val="00D44685"/>
    <w:rsid w:val="00D46BAD"/>
    <w:rsid w:val="00D6624D"/>
    <w:rsid w:val="00D80D10"/>
    <w:rsid w:val="00D86340"/>
    <w:rsid w:val="00D91F73"/>
    <w:rsid w:val="00D9240C"/>
    <w:rsid w:val="00D92F29"/>
    <w:rsid w:val="00D94448"/>
    <w:rsid w:val="00DA0349"/>
    <w:rsid w:val="00DA7996"/>
    <w:rsid w:val="00DB7063"/>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09B"/>
    <w:rsid w:val="00E64AE0"/>
    <w:rsid w:val="00E667AB"/>
    <w:rsid w:val="00E7388D"/>
    <w:rsid w:val="00E75A9B"/>
    <w:rsid w:val="00E80CE9"/>
    <w:rsid w:val="00E82A1B"/>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9296D"/>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78</TotalTime>
  <Pages>12</Pages>
  <Words>3418</Words>
  <Characters>19486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22859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12</cp:revision>
  <cp:lastPrinted>2023-01-17T21:10:00Z</cp:lastPrinted>
  <dcterms:created xsi:type="dcterms:W3CDTF">2023-03-14T19:44:00Z</dcterms:created>
  <dcterms:modified xsi:type="dcterms:W3CDTF">2023-03-15T20:31:00Z</dcterms:modified>
  <cp:category/>
</cp:coreProperties>
</file>